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B99" w:rsidRPr="00FA5785" w:rsidRDefault="004B5B99" w:rsidP="004B5B99">
      <w:pPr>
        <w:jc w:val="center"/>
        <w:rPr>
          <w:rFonts w:eastAsia="Calibri"/>
        </w:rPr>
      </w:pPr>
      <w:r w:rsidRPr="00FA5785">
        <w:rPr>
          <w:rFonts w:eastAsia="Calibri"/>
        </w:rPr>
        <w:t>Орловская область Ливенский район</w:t>
      </w:r>
    </w:p>
    <w:p w:rsidR="004B5B99" w:rsidRPr="00FA5785" w:rsidRDefault="004B5B99" w:rsidP="004B5B99">
      <w:pPr>
        <w:widowControl w:val="0"/>
        <w:suppressAutoHyphens/>
        <w:autoSpaceDE w:val="0"/>
        <w:jc w:val="center"/>
        <w:rPr>
          <w:rFonts w:eastAsia="SimSun"/>
          <w:kern w:val="1"/>
          <w:lang w:val="x-none" w:eastAsia="hi-IN" w:bidi="hi-IN"/>
        </w:rPr>
      </w:pPr>
      <w:r w:rsidRPr="00FA5785">
        <w:rPr>
          <w:rFonts w:eastAsia="SimSun"/>
          <w:kern w:val="1"/>
          <w:lang w:val="x-none" w:eastAsia="hi-IN" w:bidi="hi-IN"/>
        </w:rPr>
        <w:t xml:space="preserve">Муниципальное бюджетное общеобразовательное учреждение «Сахзаводская средняя общеобразовательная школа» </w:t>
      </w:r>
    </w:p>
    <w:p w:rsidR="004B5B99" w:rsidRPr="00D9029B" w:rsidRDefault="004B5B99" w:rsidP="004B5B99">
      <w:pPr>
        <w:widowControl w:val="0"/>
        <w:suppressAutoHyphens/>
        <w:autoSpaceDE w:val="0"/>
        <w:jc w:val="right"/>
        <w:rPr>
          <w:rFonts w:eastAsia="SimSun"/>
          <w:kern w:val="1"/>
          <w:lang w:eastAsia="hi-IN" w:bidi="hi-IN"/>
        </w:rPr>
      </w:pPr>
    </w:p>
    <w:p w:rsidR="004B5B99" w:rsidRPr="00D9029B" w:rsidRDefault="004B5B99" w:rsidP="004B5B99">
      <w:pPr>
        <w:widowControl w:val="0"/>
        <w:autoSpaceDE w:val="0"/>
        <w:autoSpaceDN w:val="0"/>
        <w:rPr>
          <w:rFonts w:eastAsia="Cambria"/>
          <w:sz w:val="20"/>
          <w:szCs w:val="20"/>
          <w:lang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FA5785" w:rsidTr="00FA5785">
        <w:tc>
          <w:tcPr>
            <w:tcW w:w="3402" w:type="dxa"/>
            <w:hideMark/>
          </w:tcPr>
          <w:p w:rsidR="00FA5785" w:rsidRDefault="00FA5785">
            <w:pPr>
              <w:widowControl w:val="0"/>
              <w:autoSpaceDE w:val="0"/>
              <w:autoSpaceDN w:val="0"/>
              <w:spacing w:line="276" w:lineRule="auto"/>
              <w:ind w:left="119" w:firstLine="710"/>
              <w:rPr>
                <w:rFonts w:eastAsia="Calibri"/>
              </w:rPr>
            </w:pPr>
            <w:r>
              <w:rPr>
                <w:rFonts w:eastAsia="Calibri"/>
              </w:rPr>
              <w:t xml:space="preserve">    </w:t>
            </w:r>
          </w:p>
          <w:p w:rsidR="00FA5785" w:rsidRDefault="00FA5785">
            <w:pPr>
              <w:widowControl w:val="0"/>
              <w:autoSpaceDE w:val="0"/>
              <w:autoSpaceDN w:val="0"/>
              <w:spacing w:line="276" w:lineRule="auto"/>
              <w:ind w:left="119" w:hanging="233"/>
              <w:rPr>
                <w:rFonts w:eastAsia="Calibri"/>
              </w:rPr>
            </w:pPr>
            <w:r>
              <w:rPr>
                <w:rFonts w:eastAsia="Calibri"/>
              </w:rPr>
              <w:t xml:space="preserve">    Согласовано:       </w:t>
            </w:r>
          </w:p>
          <w:p w:rsidR="00FA5785" w:rsidRDefault="00FA5785">
            <w:pPr>
              <w:widowControl w:val="0"/>
              <w:autoSpaceDE w:val="0"/>
              <w:autoSpaceDN w:val="0"/>
              <w:spacing w:line="276" w:lineRule="auto"/>
              <w:ind w:left="119" w:hanging="233"/>
              <w:rPr>
                <w:rFonts w:eastAsia="Calibri"/>
              </w:rPr>
            </w:pPr>
            <w:r>
              <w:rPr>
                <w:rFonts w:eastAsia="Calibri"/>
              </w:rPr>
              <w:t xml:space="preserve">    Зам. директора по УР</w:t>
            </w:r>
          </w:p>
          <w:p w:rsidR="00FA5785" w:rsidRDefault="00FA5785">
            <w:pPr>
              <w:widowControl w:val="0"/>
              <w:autoSpaceDE w:val="0"/>
              <w:autoSpaceDN w:val="0"/>
              <w:spacing w:line="276" w:lineRule="auto"/>
              <w:ind w:left="119" w:hanging="233"/>
              <w:rPr>
                <w:rFonts w:eastAsia="Calibri"/>
              </w:rPr>
            </w:pPr>
            <w:r>
              <w:rPr>
                <w:rFonts w:eastAsia="Calibri"/>
              </w:rPr>
              <w:t xml:space="preserve">    С. Н. Кудинова                                                                      </w:t>
            </w:r>
          </w:p>
          <w:p w:rsidR="00FA5785" w:rsidRDefault="00FA5785">
            <w:pPr>
              <w:widowControl w:val="0"/>
              <w:autoSpaceDE w:val="0"/>
              <w:autoSpaceDN w:val="0"/>
              <w:spacing w:line="276" w:lineRule="auto"/>
              <w:ind w:left="119" w:firstLine="710"/>
              <w:rPr>
                <w:rFonts w:ascii="Calibri" w:eastAsia="Calibri" w:hAnsi="Calibri"/>
                <w:sz w:val="24"/>
                <w:szCs w:val="24"/>
                <w:lang w:val="x-none" w:eastAsia="hi-IN" w:bidi="hi-IN"/>
              </w:rPr>
            </w:pPr>
            <w:r>
              <w:rPr>
                <w:rFonts w:ascii="Calibri" w:eastAsia="Calibri" w:hAnsi="Calibri"/>
              </w:rPr>
              <w:t xml:space="preserve">                           </w:t>
            </w:r>
          </w:p>
        </w:tc>
        <w:tc>
          <w:tcPr>
            <w:tcW w:w="4356" w:type="dxa"/>
            <w:hideMark/>
          </w:tcPr>
          <w:p w:rsidR="00FA5785" w:rsidRDefault="003C5BC4">
            <w:pPr>
              <w:widowControl w:val="0"/>
              <w:autoSpaceDE w:val="0"/>
              <w:autoSpaceDN w:val="0"/>
              <w:spacing w:line="276" w:lineRule="auto"/>
              <w:ind w:left="119" w:hanging="257"/>
              <w:rPr>
                <w:rFonts w:ascii="Calibri" w:eastAsia="Calibri" w:hAnsi="Calibri"/>
                <w:lang w:val="x-none" w:eastAsia="hi-IN" w:bidi="hi-IN"/>
              </w:rPr>
            </w:pPr>
            <w:r w:rsidRPr="00761ED2">
              <w:rPr>
                <w:b/>
                <w:noProof/>
                <w:lang w:eastAsia="ru-RU"/>
              </w:rPr>
              <w:drawing>
                <wp:inline distT="0" distB="0" distL="0" distR="0">
                  <wp:extent cx="2476500" cy="1590675"/>
                  <wp:effectExtent l="0" t="0" r="0" b="9525"/>
                  <wp:docPr id="2" name="Рисунок 2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5B99" w:rsidRPr="00D9029B" w:rsidRDefault="004B5B99" w:rsidP="004B5B99">
      <w:pPr>
        <w:widowControl w:val="0"/>
        <w:suppressAutoHyphens/>
        <w:autoSpaceDE w:val="0"/>
        <w:rPr>
          <w:rFonts w:eastAsia="SimSun"/>
          <w:kern w:val="1"/>
          <w:lang w:val="x-none" w:eastAsia="hi-IN" w:bidi="hi-IN"/>
        </w:rPr>
      </w:pPr>
    </w:p>
    <w:p w:rsidR="004B5B99" w:rsidRPr="00D9029B" w:rsidRDefault="004B5B99" w:rsidP="004B5B99">
      <w:pPr>
        <w:widowControl w:val="0"/>
        <w:suppressAutoHyphens/>
        <w:autoSpaceDE w:val="0"/>
        <w:rPr>
          <w:rFonts w:eastAsia="SimSun"/>
          <w:kern w:val="1"/>
          <w:lang w:eastAsia="hi-IN" w:bidi="hi-IN"/>
        </w:rPr>
      </w:pPr>
    </w:p>
    <w:p w:rsidR="004B5B99" w:rsidRPr="00D9029B" w:rsidRDefault="004B5B99" w:rsidP="004B5B99">
      <w:pPr>
        <w:widowControl w:val="0"/>
        <w:autoSpaceDE w:val="0"/>
        <w:autoSpaceDN w:val="0"/>
        <w:rPr>
          <w:rFonts w:eastAsia="Cambria"/>
          <w:sz w:val="20"/>
          <w:szCs w:val="20"/>
          <w:lang w:eastAsia="hi-IN" w:bidi="hi-IN"/>
        </w:rPr>
      </w:pPr>
    </w:p>
    <w:p w:rsidR="004B5B99" w:rsidRPr="00D9029B" w:rsidRDefault="004B5B99" w:rsidP="004B5B99">
      <w:pPr>
        <w:tabs>
          <w:tab w:val="left" w:pos="4043"/>
        </w:tabs>
        <w:rPr>
          <w:rFonts w:eastAsia="Calibri"/>
        </w:rPr>
      </w:pPr>
    </w:p>
    <w:p w:rsidR="004B5B99" w:rsidRPr="00D9029B" w:rsidRDefault="004B5B99" w:rsidP="004B5B99">
      <w:pPr>
        <w:tabs>
          <w:tab w:val="left" w:pos="1830"/>
        </w:tabs>
        <w:jc w:val="center"/>
        <w:rPr>
          <w:rFonts w:eastAsia="Calibri"/>
          <w:b/>
          <w:sz w:val="32"/>
          <w:szCs w:val="32"/>
        </w:rPr>
      </w:pPr>
      <w:r w:rsidRPr="00D9029B">
        <w:rPr>
          <w:rFonts w:eastAsia="Calibri"/>
          <w:b/>
          <w:sz w:val="32"/>
          <w:szCs w:val="32"/>
        </w:rPr>
        <w:t>РАБОЧАЯ   ПРОГРАММА</w:t>
      </w:r>
    </w:p>
    <w:p w:rsidR="004B5B99" w:rsidRPr="00D9029B" w:rsidRDefault="004B5B99" w:rsidP="004B5B99">
      <w:pPr>
        <w:tabs>
          <w:tab w:val="left" w:pos="1830"/>
        </w:tabs>
        <w:jc w:val="center"/>
        <w:rPr>
          <w:rFonts w:eastAsia="Calibri"/>
          <w:b/>
          <w:sz w:val="32"/>
          <w:szCs w:val="32"/>
        </w:rPr>
      </w:pPr>
      <w:r w:rsidRPr="00D9029B">
        <w:rPr>
          <w:rFonts w:eastAsia="Calibri"/>
          <w:b/>
          <w:sz w:val="32"/>
          <w:szCs w:val="32"/>
        </w:rPr>
        <w:t xml:space="preserve">ПО </w:t>
      </w:r>
      <w:r w:rsidR="00FA5785">
        <w:rPr>
          <w:rFonts w:eastAsia="Calibri"/>
          <w:b/>
          <w:sz w:val="32"/>
          <w:szCs w:val="32"/>
        </w:rPr>
        <w:t xml:space="preserve">УЧЕБНОМУ </w:t>
      </w:r>
      <w:r w:rsidRPr="00D9029B">
        <w:rPr>
          <w:rFonts w:eastAsia="Calibri"/>
          <w:b/>
          <w:sz w:val="32"/>
          <w:szCs w:val="32"/>
        </w:rPr>
        <w:t>ПРЕДМЕТУ</w:t>
      </w:r>
    </w:p>
    <w:p w:rsidR="004B5B99" w:rsidRPr="00D9029B" w:rsidRDefault="004B5B99" w:rsidP="004B5B99">
      <w:pPr>
        <w:tabs>
          <w:tab w:val="left" w:pos="1830"/>
        </w:tabs>
        <w:jc w:val="center"/>
        <w:rPr>
          <w:rFonts w:eastAsia="Calibri"/>
          <w:sz w:val="32"/>
          <w:szCs w:val="32"/>
        </w:rPr>
      </w:pPr>
      <w:r w:rsidRPr="00D9029B">
        <w:rPr>
          <w:rFonts w:eastAsia="Calibri"/>
          <w:sz w:val="32"/>
          <w:szCs w:val="32"/>
        </w:rPr>
        <w:t>«Немецкий язык»</w:t>
      </w:r>
    </w:p>
    <w:p w:rsidR="004B5B99" w:rsidRPr="00D9029B" w:rsidRDefault="004B5B99" w:rsidP="004B5B99">
      <w:pPr>
        <w:tabs>
          <w:tab w:val="left" w:pos="1830"/>
        </w:tabs>
        <w:jc w:val="center"/>
        <w:rPr>
          <w:rFonts w:eastAsia="Calibri"/>
          <w:sz w:val="32"/>
          <w:szCs w:val="32"/>
        </w:rPr>
      </w:pPr>
      <w:r w:rsidRPr="00D9029B">
        <w:rPr>
          <w:rFonts w:eastAsia="Calibri"/>
          <w:sz w:val="32"/>
          <w:szCs w:val="32"/>
        </w:rPr>
        <w:t>2-4 КЛАСС</w:t>
      </w:r>
    </w:p>
    <w:p w:rsidR="003C5BC4" w:rsidRPr="003C5BC4" w:rsidRDefault="003C5BC4" w:rsidP="003C5BC4">
      <w:pPr>
        <w:suppressAutoHyphens/>
        <w:ind w:firstLine="0"/>
        <w:jc w:val="center"/>
        <w:rPr>
          <w:rFonts w:eastAsia="Times New Roman"/>
          <w:i/>
          <w:lang w:eastAsia="ar-SA"/>
        </w:rPr>
      </w:pPr>
      <w:r w:rsidRPr="003C5BC4">
        <w:rPr>
          <w:rFonts w:eastAsia="Times New Roman"/>
          <w:i/>
          <w:lang w:eastAsia="ar-SA"/>
        </w:rPr>
        <w:t xml:space="preserve">Приложение к Основной образовательной программе начального общего образования МБОУ «Сахзаводская СОШ», </w:t>
      </w:r>
    </w:p>
    <w:p w:rsidR="003C5BC4" w:rsidRPr="003C5BC4" w:rsidRDefault="003C5BC4" w:rsidP="003C5BC4">
      <w:pPr>
        <w:suppressAutoHyphens/>
        <w:ind w:firstLine="0"/>
        <w:jc w:val="center"/>
        <w:rPr>
          <w:rFonts w:eastAsia="Times New Roman"/>
          <w:b/>
          <w:i/>
          <w:sz w:val="24"/>
          <w:szCs w:val="24"/>
          <w:lang w:eastAsia="ar-SA"/>
        </w:rPr>
      </w:pPr>
      <w:r w:rsidRPr="003C5BC4">
        <w:rPr>
          <w:rFonts w:eastAsia="Times New Roman"/>
          <w:i/>
          <w:lang w:eastAsia="ar-SA"/>
        </w:rPr>
        <w:t>утверждённой приказом №118 от 30.08.2024 г.</w:t>
      </w:r>
    </w:p>
    <w:p w:rsidR="004B5B99" w:rsidRPr="00D9029B" w:rsidRDefault="004B5B99" w:rsidP="004B5B99">
      <w:pPr>
        <w:tabs>
          <w:tab w:val="left" w:pos="1830"/>
        </w:tabs>
        <w:jc w:val="center"/>
        <w:rPr>
          <w:rFonts w:eastAsia="Calibri"/>
        </w:rPr>
      </w:pPr>
    </w:p>
    <w:p w:rsidR="004B5B99" w:rsidRPr="00D9029B" w:rsidRDefault="004B5B99" w:rsidP="004B5B99">
      <w:pPr>
        <w:jc w:val="center"/>
        <w:rPr>
          <w:rFonts w:eastAsia="Calibri"/>
        </w:rPr>
      </w:pPr>
      <w:r w:rsidRPr="00D9029B">
        <w:rPr>
          <w:rFonts w:eastAsia="Calibri"/>
        </w:rPr>
        <w:t>Базовый уровень</w:t>
      </w:r>
    </w:p>
    <w:p w:rsidR="004B5B99" w:rsidRPr="00D9029B" w:rsidRDefault="004B5B99" w:rsidP="004B5B99">
      <w:pPr>
        <w:jc w:val="center"/>
        <w:rPr>
          <w:rFonts w:eastAsia="Times New Roman"/>
        </w:rPr>
      </w:pPr>
      <w:r w:rsidRPr="00D9029B">
        <w:rPr>
          <w:rFonts w:eastAsia="Times New Roman"/>
        </w:rPr>
        <w:t>Программа составлена на основе</w:t>
      </w:r>
    </w:p>
    <w:p w:rsidR="004B5B99" w:rsidRPr="00D9029B" w:rsidRDefault="004B5B99" w:rsidP="004B5B99">
      <w:pPr>
        <w:jc w:val="center"/>
        <w:rPr>
          <w:rFonts w:eastAsia="Calibri"/>
        </w:rPr>
      </w:pPr>
      <w:r w:rsidRPr="00D9029B">
        <w:rPr>
          <w:rFonts w:eastAsia="Times New Roman"/>
        </w:rPr>
        <w:t xml:space="preserve"> ФГОС НОО и ФОП НОО</w:t>
      </w:r>
    </w:p>
    <w:p w:rsidR="004B5B99" w:rsidRPr="00D9029B" w:rsidRDefault="004B5B99" w:rsidP="004B5B99">
      <w:pPr>
        <w:jc w:val="center"/>
        <w:rPr>
          <w:rFonts w:eastAsia="Calibri"/>
        </w:rPr>
      </w:pPr>
      <w:r w:rsidRPr="00D9029B">
        <w:rPr>
          <w:rFonts w:eastAsia="Calibri"/>
        </w:rPr>
        <w:t xml:space="preserve">  </w:t>
      </w:r>
    </w:p>
    <w:p w:rsidR="004B5B99" w:rsidRPr="00D9029B" w:rsidRDefault="004B5B99" w:rsidP="004B5B99">
      <w:pPr>
        <w:jc w:val="center"/>
        <w:rPr>
          <w:rFonts w:eastAsia="Calibri"/>
        </w:rPr>
      </w:pPr>
      <w:r w:rsidRPr="00D9029B">
        <w:rPr>
          <w:rFonts w:eastAsia="Calibri"/>
        </w:rPr>
        <w:t>204 часа</w:t>
      </w:r>
    </w:p>
    <w:p w:rsidR="004B5B99" w:rsidRPr="00D9029B" w:rsidRDefault="004B5B99" w:rsidP="004B5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top"/>
        <w:rPr>
          <w:rFonts w:eastAsia="Calibri"/>
          <w:lang w:eastAsia="ar-SA"/>
        </w:rPr>
      </w:pPr>
    </w:p>
    <w:p w:rsidR="004B5B99" w:rsidRDefault="004B5B99" w:rsidP="004B5B99">
      <w:pPr>
        <w:jc w:val="right"/>
        <w:rPr>
          <w:rFonts w:eastAsia="Times New Roman"/>
          <w:color w:val="000000" w:themeColor="text1"/>
        </w:rPr>
      </w:pPr>
    </w:p>
    <w:p w:rsidR="00FA5785" w:rsidRDefault="00FA5785" w:rsidP="004B5B99">
      <w:pPr>
        <w:jc w:val="right"/>
        <w:rPr>
          <w:rFonts w:eastAsia="Times New Roman"/>
          <w:color w:val="000000" w:themeColor="text1"/>
        </w:rPr>
      </w:pPr>
    </w:p>
    <w:p w:rsidR="00FA5785" w:rsidRDefault="00FA5785" w:rsidP="004B5B99">
      <w:pPr>
        <w:jc w:val="right"/>
        <w:rPr>
          <w:rFonts w:eastAsia="Times New Roman"/>
          <w:color w:val="000000" w:themeColor="text1"/>
        </w:rPr>
      </w:pPr>
    </w:p>
    <w:p w:rsidR="003C5BC4" w:rsidRDefault="003C5BC4" w:rsidP="004B5B99">
      <w:pPr>
        <w:jc w:val="right"/>
        <w:rPr>
          <w:rFonts w:eastAsia="Calibri"/>
        </w:rPr>
      </w:pPr>
    </w:p>
    <w:p w:rsidR="004B5B99" w:rsidRPr="00D9029B" w:rsidRDefault="004B5B99" w:rsidP="004B5B99">
      <w:pPr>
        <w:jc w:val="right"/>
        <w:rPr>
          <w:rFonts w:eastAsia="Calibri"/>
        </w:rPr>
      </w:pPr>
      <w:bookmarkStart w:id="0" w:name="_GoBack"/>
      <w:bookmarkEnd w:id="0"/>
      <w:r w:rsidRPr="00D9029B">
        <w:rPr>
          <w:rFonts w:eastAsia="Calibri"/>
        </w:rPr>
        <w:t xml:space="preserve">  </w:t>
      </w:r>
    </w:p>
    <w:p w:rsidR="004B5B99" w:rsidRPr="00D9029B" w:rsidRDefault="004B5B99" w:rsidP="004B5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textAlignment w:val="top"/>
        <w:rPr>
          <w:rFonts w:eastAsia="Calibri"/>
          <w:lang w:eastAsia="ar-SA"/>
        </w:rPr>
      </w:pPr>
      <w:r w:rsidRPr="00D9029B">
        <w:rPr>
          <w:rFonts w:eastAsia="Calibri"/>
          <w:lang w:eastAsia="ar-SA"/>
        </w:rPr>
        <w:t xml:space="preserve">Рассмотрена и принята </w:t>
      </w:r>
    </w:p>
    <w:p w:rsidR="004B5B99" w:rsidRPr="00D9029B" w:rsidRDefault="004B5B99" w:rsidP="004B5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textAlignment w:val="top"/>
        <w:rPr>
          <w:rFonts w:eastAsia="Calibri"/>
          <w:lang w:eastAsia="ar-SA"/>
        </w:rPr>
      </w:pPr>
      <w:r w:rsidRPr="00D9029B">
        <w:rPr>
          <w:rFonts w:eastAsia="Calibri"/>
          <w:lang w:eastAsia="ar-SA"/>
        </w:rPr>
        <w:t>на педагогическом совете</w:t>
      </w:r>
    </w:p>
    <w:p w:rsidR="004B5B99" w:rsidRPr="00D9029B" w:rsidRDefault="003C5BC4" w:rsidP="004B5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textAlignment w:val="top"/>
        <w:rPr>
          <w:rFonts w:eastAsia="Calibri"/>
          <w:lang w:eastAsia="ar-SA"/>
        </w:rPr>
      </w:pPr>
      <w:r>
        <w:rPr>
          <w:rFonts w:eastAsia="Calibri"/>
          <w:lang w:eastAsia="ar-SA"/>
        </w:rPr>
        <w:t>Протокол №1 от 30.08.2024</w:t>
      </w:r>
    </w:p>
    <w:p w:rsidR="004B5B99" w:rsidRPr="00D9029B" w:rsidRDefault="004B5B99" w:rsidP="004B5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textAlignment w:val="top"/>
        <w:rPr>
          <w:rFonts w:eastAsia="Times New Roman"/>
          <w:color w:val="424242"/>
          <w:lang w:eastAsia="ar-SA"/>
        </w:rPr>
      </w:pPr>
    </w:p>
    <w:p w:rsidR="004B5B99" w:rsidRPr="00D9029B" w:rsidRDefault="004B5B99" w:rsidP="004B5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textAlignment w:val="top"/>
        <w:rPr>
          <w:rFonts w:eastAsia="Times New Roman"/>
          <w:color w:val="424242"/>
          <w:lang w:eastAsia="ar-SA"/>
        </w:rPr>
      </w:pPr>
    </w:p>
    <w:p w:rsidR="00E04EB7" w:rsidRPr="00D9029B" w:rsidRDefault="00E04EB7" w:rsidP="004B5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textAlignment w:val="top"/>
        <w:rPr>
          <w:rFonts w:eastAsia="Times New Roman"/>
          <w:color w:val="424242"/>
          <w:lang w:eastAsia="ar-SA"/>
        </w:rPr>
      </w:pPr>
    </w:p>
    <w:p w:rsidR="003B7AF7" w:rsidRPr="00D9029B" w:rsidRDefault="003B7AF7" w:rsidP="003B7AF7">
      <w:pPr>
        <w:ind w:firstLine="0"/>
        <w:jc w:val="center"/>
        <w:outlineLvl w:val="0"/>
        <w:rPr>
          <w:rFonts w:eastAsia="Times New Roman"/>
          <w:color w:val="424242"/>
          <w:lang w:eastAsia="ar-SA"/>
        </w:rPr>
      </w:pPr>
    </w:p>
    <w:p w:rsidR="00FA5785" w:rsidRDefault="00FA5785" w:rsidP="00E04EB7">
      <w:pPr>
        <w:spacing w:line="264" w:lineRule="auto"/>
        <w:ind w:firstLine="0"/>
        <w:rPr>
          <w:rFonts w:eastAsia="Times New Roman"/>
          <w:bCs/>
          <w:kern w:val="36"/>
          <w:lang w:eastAsia="ru-RU"/>
        </w:rPr>
      </w:pPr>
      <w:bookmarkStart w:id="1" w:name="block-15459071"/>
    </w:p>
    <w:p w:rsidR="004B5B99" w:rsidRPr="00D9029B" w:rsidRDefault="004B5B99" w:rsidP="00E04EB7">
      <w:pPr>
        <w:spacing w:line="264" w:lineRule="auto"/>
        <w:ind w:firstLine="0"/>
      </w:pPr>
      <w:r w:rsidRPr="00D9029B">
        <w:rPr>
          <w:b/>
          <w:color w:val="000000"/>
        </w:rPr>
        <w:lastRenderedPageBreak/>
        <w:t>СОДЕРЖАНИЕ ОБУЧЕНИЯ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bookmarkStart w:id="2" w:name="_Toc124326840"/>
      <w:bookmarkEnd w:id="2"/>
      <w:r w:rsidRPr="00D9029B">
        <w:rPr>
          <w:b/>
          <w:color w:val="000000"/>
        </w:rPr>
        <w:t>2 КЛАСС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Тематическое содержание речи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Знакомство</w:t>
      </w:r>
      <w:r w:rsidRPr="00D9029B">
        <w:rPr>
          <w:color w:val="000000"/>
        </w:rPr>
        <w:t xml:space="preserve">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Приветствие, знакомство, прощание (с использованием типичных фраз речевого этикета).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 xml:space="preserve">Мир моего «я».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Моя семья. Мой день рождения. Моя любимая еда.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 xml:space="preserve">Мир моих увлечений.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Любимый цвет. Любимая игрушка, игра. Любимые занятия. Мой питомец. Выходной день (в цирке, в зоопарке).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 xml:space="preserve">Мир вокруг меня.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Моя школа. Мои друзья. Моя малая родина (город, село).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 xml:space="preserve">Родная страна и страны изучаемого языка.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Названия родной страны и стран/страны изучаемого языка и их столицы. Произведения детского фольклора. Персонажи детских книг. Праздники родной страны и страны/стран изучаемого языка (Новый год, Рождество).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Коммуникативные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Говорение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Коммуникативные умения диалогической речи.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диалога этикетного характера: приветствие, начало и завершение разговора, знакомство с собеседником, поздравление с праздником, выражение благодарности за поздравление, извинение;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диалога-расспроса: сообщение фактической информации, ответ на вопросы собеседника, запрашивание интересующей информации.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Коммуникативные умения монологической речи. 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персонажа, рассказ о себе, члене семьи, друге.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Аудирование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Понимание на слух речи учителя и других обучающихся и вербальная/ невербальная реакция на услышанное (при непосредственном общении).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</w:t>
      </w:r>
      <w:r w:rsidRPr="00D9029B">
        <w:rPr>
          <w:color w:val="000000"/>
        </w:rPr>
        <w:lastRenderedPageBreak/>
        <w:t>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использованием иллюстраций и языковой догадки.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(например, имя, возраст, любимое занятие, цвет) с использованием иллюстраций и языковой догадки.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Смысловое чтение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вслух и понимание учебных и адаптированных аутентичных текстов, построенных на изученном языковом материале, с соблюдением правил чтения и соответствующей интонацией, обеспечивая восприятие читаемого слушателями текста.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Тексты для чтения вслух: диалог, рассказ, сказка.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 догадки.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Тексты для чтения про себя: диалог, рассказ, сказка, электронное сообщение личного характера.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Письмо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Воспроизведение речевых образцов, списывание текста, выписывание из текста слов, словосочетаний, предложений, вставка пропущенных слов в предложение, дописывание предложений в соответствии с решаемой учебной задачей.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Написание с использованием образца коротких поздравлений с праздниками (с днём рождения, Новым годом, Рождеством).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lastRenderedPageBreak/>
        <w:t>Языковые знания и навыки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Фонетическая сторона речи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Буквы немецкого алфавита. Фонетически корректное озвучивание букв немецкого алфавита.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новых слов согласно основным правилам чтения немецкого языка. Чтение основных дифтонгов и сочетаний согласных, выДеление некоторых звукобуквенных сочетаний при анализе изученных слов.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Графика, орфография и пунктуация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Правильное написание изученных слов.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Правильная расстановка знаков препинания: точки, вопросительного и восклицательного знаков в конце предложения.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Лексическая сторона речи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Использование языковой догадки для распознавания интернациональных слов (der Film, das Kino).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Грамматическая сторона речи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Коммуникативные типы предложений: повествовательные (утвердительные, отрицательные (с nicht), вопросительные (общий, специальный вопросы). Порядок слов в предложении. Нераспространённые и распространённые простые предложения.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Предложения с простым глагольным сказуемым (Er tanzt gern).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Предложения с составным именным сказуемым (Der Tisch ist grün).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Предложения с простым составным глагольным сказуемым (Ich kann schnell laufen).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Спряжение глаголов sein, haben в Präsens.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Спряжение некоторых глаголов в Präsens, в том числе с изменением корневой гласной (fahren, tragen, lesen, sprechen), кроме 2-го лица мн. числа.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Модальные глаголы können, mögen в Präsens; порядок слов в предложении с модальным глаголом.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Род имён существительных.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Неопределённый и определённый артикли с именами существительными (наиболее распространённые случаи употребления).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lastRenderedPageBreak/>
        <w:t>Существительные в именительном и винительном падежах. Имена собственные (антропонимы) в родительном падеже. Личные (кроме ihr) и притяжательные местоимения (mein, dein).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Количественные числительные (1–12). Вопросительные слова (wer, was, woher, wie). Cоюзы und, aber (при однородных членах).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Социокультурные знания и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Знание названий родной страны и страны/стран изучаемого языка и их столиц.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Компенсаторные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Использование при формулировании собственных высказываний ключевых слов, вопросов, иллюстраций.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3 КЛАСС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Тематическое содержание речи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 xml:space="preserve">Мир моего «я».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Моя семья. Мой день рождения, подарки.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 xml:space="preserve">Моя любимая еда.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Мой день (распорядок дня).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 xml:space="preserve">Мир моих увлечений.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Любимая игрушка, игра. Любимый цвет. Мой питомец. Любимые занятия. Любимая сказка. Выходной день (в цирке, в зоопарке, парке). Каникулы.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 xml:space="preserve">Мир вокруг меня.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 xml:space="preserve">Родная страна и страны изучаемого языка.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 xml:space="preserve">Россия и страна/страны изучаемого языка. Их столицы, достопримечательности, некоторые интересные факты. Произведения </w:t>
      </w:r>
      <w:r w:rsidRPr="00D9029B">
        <w:rPr>
          <w:color w:val="000000"/>
        </w:rPr>
        <w:lastRenderedPageBreak/>
        <w:t>детского фольклора. Персонажи детских книг. Праздники родной страны и страны/стран изучаемого языка.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Коммуникативные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Говорение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Коммуникативные умения диалогической речи.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диалога этикетного характера: приветствие, начало и завершение разговора, знакомство с собеседником, поздравление с праздником, выражение благодарности за поздравление, извинение;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диалога-побуждения: приглашение собеседника к совместной деятельности, вежливое согласие/несогласие на предложение собеседника;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диалога-расспроса: сообщение фактической информации, ответ на вопросы собеседника, просьба предоставить интересующую информацию.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Коммуникативные умения монологической речи.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персонажа, рассказ о себе, члене семьи, друге.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Пересказ с использованием ключевых слов, вопросов и (или) иллюстраций основного содержания прочитанного текста.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Аудирование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использованием иллюстраций и языковой, в том числе контекстуальной, догадки.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использованием иллюстраций и языковой, в том числе контекстуальной, догадки.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lastRenderedPageBreak/>
        <w:t>Тексты для аудирования: диалог, высказывания собеседников в ситуациях повседневного общения, рассказ, сказка.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Смысловое чтение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вслух и понимание учебных и адаптированных аутентичных текстов, построенных на изученном языковом материале, с соблюдением правил чтения и соответствующей интонацией, обеспечивая восприятие читаемого слушателями тектса.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Тексты для чтения вслух: диалог, рассказ, сказка.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языковой, в том числе контекстуальной, догадки.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с пониманием запрашиваемой информации предполагает нахождение и понимание в прочитанном тексте запрашиваемой информации фактического характера с использованием иллюстраций и языковой, в том числе контекстуальной, догадки.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Тексты для чтения: диалог, рассказ, сказка, электронное сообщение личного характера.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Письмо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Списывание текста, выписывание из текста слов, словосочетаний, предложений, вставка пропущенного слова в предложение в соответствии с решаемой коммуникативной/учебной задачей.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Создание подписей к картинкам, фотографиям с пояснением, что на них изображено.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Написание с использованием образца поздравлений с праздниками (днём рождения, с Новым годом, Рождеством) с выражением пожеланий.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Языковые знания и навыки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Фонетическая сторона речи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Различение на слух, без ошибок,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новых слов согласно основным правилам чтения.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lastRenderedPageBreak/>
        <w:t>Графика, орфография и пунктуация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Правильное написание изученных слов.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Правильная расстановка знаков препинания: точки, вопросительного и восклицательного знаков в конце предложения.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Лексическая сторона речи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Распознавание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Распознавание и образование в устной и письменной речи количественных числительных при помощи суффиксов -zehn, -zig.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Грамматическая сторона речи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Различные коммуникативные типы предложений: повествовательные (утвердительные, отрицательные (с kein), побудительные предложения (кроме вежливой формы с Sie).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Предложения с местоимением es и конструкцией es gibt. Спряжение глаголов sein, haben в Präteritum.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Спряжение слабых и сильных глаголов в Präsens (в том числе во 2-м лице мн. числа).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Употребление слабых и сильных глаголов в Perfekt: повествовательные и вопросительные предложения (общий и специальный вопросы).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Модальные глаголы mögen (в форме möchte), müssen (в Präsens).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Множественное число существительных.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Нулевой артикль с существительными (наиболее распространённые случаи употребления).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Склонение существительных в единственном числе в именительном, дательном и винительном падежах.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Личные и притяжательные местоимения. Количественные числительные (13–30).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Наиболее употребительные предлоги для выражения временных и пространственных отношений in, an (употребляемые с дательным падежом).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Социокультурные знания и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lastRenderedPageBreak/>
        <w:t>Знание произведений детского фольклора (рифмовок, стихов, песенок), персонажей детских книг.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города/села, цвета национальных флагов).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Компенсаторные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Использование при чтении и аудировании языковой, в том числе контекстуальной, догадки.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Использование при формулировании собственных высказываний ключевых слов, вопросов, иллюстраций.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4 КЛАСС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Тематическое содержание речи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 xml:space="preserve">Мир моего «я».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Моя семья. Мой день рождения, подарки. Моя любимая еда. Мой день (распорядок дня, домашние обязанности).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 xml:space="preserve">Мир моих увлечений.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Любимая игрушка, игра. Любимый цвет. Мой питомец. Любимые занятия. Любимая сказка. Выходной день (в цирке, в зоопарке, парке). Каникулы.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 xml:space="preserve">Мир вокруг меня.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Моя комната (квартира, дом), предметы мебели и интерьера. Моя школа, любимые учебные предметы. Мои друзья. Моя малая родина (город, село). Путешествия. Дикие и домашние животные. Погода. Времена года (месяцы). Покупки (одежда, обувь, книги, основные продукты питания).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 xml:space="preserve">Родная страна и страны изучаемого языка. 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Россия и страна/страны изучаемого языка. Их столицы, достопримечательности и некоторые интересные факты. Произведения детского фольклора. Персонажи детских книг. Праздники родной страны и страны/стран изучаемого языка.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Коммуникативные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Говорение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 xml:space="preserve">Коммуникативные умения </w:t>
      </w:r>
      <w:r w:rsidRPr="00D9029B">
        <w:rPr>
          <w:color w:val="000000"/>
          <w:u w:val="single"/>
        </w:rPr>
        <w:t>диалогической</w:t>
      </w:r>
      <w:r w:rsidRPr="00D9029B">
        <w:rPr>
          <w:color w:val="000000"/>
        </w:rPr>
        <w:t xml:space="preserve"> речи.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lastRenderedPageBreak/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диалога этикетного характера: приветствие, ответ на приветствие, завершение разговора (в том числе по телефону), прощание, знакомство с собеседником, поздравление с праздником, выражение благодарности за поздравление, выражение извинения;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диалога-побуждения: обращение к собеседнику с просьбой, вежливое согласие выполнить просьбу, приглашение собеседника к совместной деятельности, вежливое согласие/несогласие на предложение собеседника;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диалога-расспроса: сообщение фактической информации, ответы на вопросы собеседника, запрашивание интересующей информации;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 xml:space="preserve">Коммуникативные умения </w:t>
      </w:r>
      <w:r w:rsidRPr="00D9029B">
        <w:rPr>
          <w:color w:val="000000"/>
          <w:u w:val="single"/>
        </w:rPr>
        <w:t>монологической</w:t>
      </w:r>
      <w:r w:rsidRPr="00D9029B">
        <w:rPr>
          <w:color w:val="000000"/>
        </w:rPr>
        <w:t xml:space="preserve"> речи.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Создание с использованием ключевых слов, вопросов и (или) иллюстраций устных монологических высказываний: описание предмета, внешности и одежды, черт характера реального человека или литературного персонажа, рассказ/сообщение (повествование) с использованием ключевых слов, вопросов и (или) иллюстраций 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Пересказ основного содержания прочитанного текста с использованием ключевых слов, вопросов, плана и (или) иллюстраций.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Краткое устное изложение результатов выполненного несложного проектного задания.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Аудирование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Восприятие и понимание на слух учебных и адаптированных аутентичных текстов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использованием иллюстраций, языковой, в том числе контекстуальной, догадки.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 xml:space="preserve">Аудирование с пониманием запрашиваемой информации предполагает умение выделять запрашиваемую информацию фактического характера с </w:t>
      </w:r>
      <w:r w:rsidRPr="00D9029B">
        <w:rPr>
          <w:color w:val="000000"/>
        </w:rPr>
        <w:lastRenderedPageBreak/>
        <w:t>использованием иллюстраций, языковой, в том числе контекстуальной, догадки.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Смысловое чтение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вслух и понимание учебных и адаптированных аутентичных текстов, построенных на изученном языковом материале, с соблюдением правил чтения и соответствующей интонацией, обеспечивая восприятие читаемого слушателями текста.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Тексты для чтения вслух: диалог, рассказ, сказка.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иллюстраций, языковой, в том числе контекстуальной, догадки.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иллюстраций, языковой, в том числе контекстуальной, догадки. Прогнозирование содержания текста по заголовку.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Смысловое чтение про себя учебных и адаптированных аутентичных текстов, содержащие отдельные незнакомые слова, понимание основного содержания (тема, главная мысль, главные факты/события) тексте с использованием иллюстраций, языковой, в том числе контекстуальной, догадки.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несплошных текстов (таблиц, диаграмм) и понимание представленной в них информации.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Письмо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Выписывание из текста слов, словосочетаний, предложений, вставка пропущенных слов в предложение в соответствии с решаемой коммуникативной/учебной задачей.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 xml:space="preserve">Заполнение простых анкет и формуляров с указанием личной информации (имя, фамилия, возраст, место жительства (страна проживания, </w:t>
      </w:r>
      <w:r w:rsidRPr="00D9029B">
        <w:rPr>
          <w:color w:val="000000"/>
        </w:rPr>
        <w:lastRenderedPageBreak/>
        <w:t>город), любимые занятия) в соответствии с нормами, принятыми в стране/странах изучаемого языка;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Написание с использованием образца поздравлений с праздниками (с Новым годом, Рождеством, днём рождения) с выражением пожеланий.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Создание подписей к картинкам, фотографиям с пояснением, что на них изображено, написание короткого рассказа по плану/ключевым словам.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Написание электронного сообщения личного характера с использованием образца.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Языковые знания и навыки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Фонетическая сторона речи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Различение на слух, без ошибок, ведущих к сбою в коммуникации,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Чтение новых слов согласно основным правилам чтения.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Графика, орфография и пунктуация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Правильное написание изученных слов.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Правильная расстановка знаков препинания: точки, вопросительного и восклицательного знаков в конце предложения, запятой при перечислении.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Лексическая сторона речи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Распознавание и 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Распознавание и образование в устной и письменной речи порядковых числительных при помощи суффиксов -te, -ste, родственных слов с использованием основных способов словообразования: аффиксации (суффикс -er – Arbeiter, -in – Lehrerin), словосложения (Geburtstag).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Грамматическая сторона речи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Простые предложения с однородными членами (союз oder). Сложносочинённые предложения с сочинительными союзами und, aber, oder, denn.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Модальный глагол wollen (в Präsens).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Прилагательные в положительной, сравнительной и превосходной степенях сравнения.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Личные местоимения в винительном и дательном падежах (в некоторых речевых образцах).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Указательные местоимения dieser, dieses, diese. Количественные числительные (до 100).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lastRenderedPageBreak/>
        <w:t>Порядковые числительные (до 31).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Предлоги fur, mit, um (в некоторых речевых образцах).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Социокультурные знания и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Краткое представление своей страны и страны/стран изучаемого языка (названия стран и их столиц, название родного города/села, цвета национальных флагов, основные достопримечательности).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Компенсаторные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Использование при формулировании собственных высказываний ключевых слов, вопросов, картинок, фотографий.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Прогнозирование содержание текста для чтения на основе заголовка.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B5B99" w:rsidRPr="00D9029B" w:rsidRDefault="004B5B99" w:rsidP="004B5B99">
      <w:pPr>
        <w:sectPr w:rsidR="004B5B99" w:rsidRPr="00D9029B" w:rsidSect="003B7AF7">
          <w:pgSz w:w="11906" w:h="16383"/>
          <w:pgMar w:top="1134" w:right="850" w:bottom="993" w:left="1701" w:header="720" w:footer="720" w:gutter="0"/>
          <w:cols w:space="720"/>
        </w:sectPr>
      </w:pPr>
    </w:p>
    <w:bookmarkEnd w:id="1"/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lastRenderedPageBreak/>
        <w:t>ПЛАНИРУЕМЫЕ РЕЗУЛЬТАТЫ ОСВОЕНИЯ ПРОГРАММЫ ПО ИНОСТРАННОМУ (НЕМЕЦКОМУ) ЯЗЫКУ НА УРОВНЕ НАЧАЛЬНОГО ОБЩЕГО ОБРАЗОВАНИЯ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ЛИЧНОСТНЫЕ РЕЗУЛЬТАТЫ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Личностные результаты освоения программы по иностранному (немецкому)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 результате изучения иностранного (немецкого) языка на уровне начального общего образования у обучающегося будут сформированы следующие личностные результаты: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b/>
          <w:color w:val="000000"/>
        </w:rPr>
        <w:t>1) гражданско-патриотического воспитания:</w:t>
      </w:r>
    </w:p>
    <w:p w:rsidR="004B5B99" w:rsidRPr="00D9029B" w:rsidRDefault="004B5B99" w:rsidP="004B5B99">
      <w:pPr>
        <w:numPr>
          <w:ilvl w:val="0"/>
          <w:numId w:val="25"/>
        </w:numPr>
        <w:spacing w:line="264" w:lineRule="auto"/>
      </w:pPr>
      <w:r w:rsidRPr="00D9029B">
        <w:rPr>
          <w:color w:val="000000"/>
        </w:rPr>
        <w:t>становление ценностного отношения к своей Родине – России;</w:t>
      </w:r>
    </w:p>
    <w:p w:rsidR="004B5B99" w:rsidRPr="00D9029B" w:rsidRDefault="004B5B99" w:rsidP="004B5B99">
      <w:pPr>
        <w:numPr>
          <w:ilvl w:val="0"/>
          <w:numId w:val="25"/>
        </w:numPr>
        <w:spacing w:line="264" w:lineRule="auto"/>
      </w:pPr>
      <w:r w:rsidRPr="00D9029B">
        <w:rPr>
          <w:color w:val="000000"/>
        </w:rPr>
        <w:t>осознание своей этнокультурной и российской гражданской идентичности;</w:t>
      </w:r>
    </w:p>
    <w:p w:rsidR="004B5B99" w:rsidRPr="00D9029B" w:rsidRDefault="004B5B99" w:rsidP="004B5B99">
      <w:pPr>
        <w:numPr>
          <w:ilvl w:val="0"/>
          <w:numId w:val="25"/>
        </w:numPr>
        <w:spacing w:line="264" w:lineRule="auto"/>
      </w:pPr>
      <w:r w:rsidRPr="00D9029B">
        <w:rPr>
          <w:color w:val="000000"/>
        </w:rPr>
        <w:t>сопричастность к прошлому, настоящему и будущему своей страны и родного края;</w:t>
      </w:r>
    </w:p>
    <w:p w:rsidR="004B5B99" w:rsidRPr="00D9029B" w:rsidRDefault="004B5B99" w:rsidP="004B5B99">
      <w:pPr>
        <w:numPr>
          <w:ilvl w:val="0"/>
          <w:numId w:val="25"/>
        </w:numPr>
        <w:spacing w:line="264" w:lineRule="auto"/>
      </w:pPr>
      <w:r w:rsidRPr="00D9029B">
        <w:rPr>
          <w:color w:val="000000"/>
        </w:rPr>
        <w:t>уважение к своему и другим народам;</w:t>
      </w:r>
    </w:p>
    <w:p w:rsidR="004B5B99" w:rsidRPr="00D9029B" w:rsidRDefault="004B5B99" w:rsidP="004B5B99">
      <w:pPr>
        <w:numPr>
          <w:ilvl w:val="0"/>
          <w:numId w:val="25"/>
        </w:numPr>
        <w:spacing w:line="264" w:lineRule="auto"/>
      </w:pPr>
      <w:r w:rsidRPr="00D9029B">
        <w:rPr>
          <w:color w:val="000000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b/>
          <w:color w:val="000000"/>
        </w:rPr>
        <w:t>2) духовно-нравственного воспитания:</w:t>
      </w:r>
    </w:p>
    <w:p w:rsidR="004B5B99" w:rsidRPr="00D9029B" w:rsidRDefault="004B5B99" w:rsidP="004B5B99">
      <w:pPr>
        <w:numPr>
          <w:ilvl w:val="0"/>
          <w:numId w:val="26"/>
        </w:numPr>
        <w:spacing w:line="264" w:lineRule="auto"/>
      </w:pPr>
      <w:r w:rsidRPr="00D9029B">
        <w:rPr>
          <w:color w:val="000000"/>
        </w:rPr>
        <w:t>признание индивидуальности каждого человека;</w:t>
      </w:r>
    </w:p>
    <w:p w:rsidR="004B5B99" w:rsidRPr="00D9029B" w:rsidRDefault="004B5B99" w:rsidP="004B5B99">
      <w:pPr>
        <w:numPr>
          <w:ilvl w:val="0"/>
          <w:numId w:val="26"/>
        </w:numPr>
        <w:spacing w:line="264" w:lineRule="auto"/>
      </w:pPr>
      <w:r w:rsidRPr="00D9029B">
        <w:rPr>
          <w:color w:val="000000"/>
        </w:rPr>
        <w:t>проявление сопереживания, уважения и доброжелательности;</w:t>
      </w:r>
    </w:p>
    <w:p w:rsidR="004B5B99" w:rsidRPr="00D9029B" w:rsidRDefault="004B5B99" w:rsidP="004B5B99">
      <w:pPr>
        <w:numPr>
          <w:ilvl w:val="0"/>
          <w:numId w:val="26"/>
        </w:numPr>
        <w:spacing w:line="264" w:lineRule="auto"/>
      </w:pPr>
      <w:r w:rsidRPr="00D9029B">
        <w:rPr>
          <w:color w:val="000000"/>
        </w:rPr>
        <w:t>неприятие любых форм поведения, направленных на причинение физического и морального вреда другим людям.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b/>
          <w:color w:val="000000"/>
        </w:rPr>
        <w:t>3) эстетического воспитания:</w:t>
      </w:r>
    </w:p>
    <w:p w:rsidR="004B5B99" w:rsidRPr="00D9029B" w:rsidRDefault="004B5B99" w:rsidP="004B5B99">
      <w:pPr>
        <w:numPr>
          <w:ilvl w:val="0"/>
          <w:numId w:val="27"/>
        </w:numPr>
        <w:spacing w:line="264" w:lineRule="auto"/>
      </w:pPr>
      <w:r w:rsidRPr="00D9029B">
        <w:rPr>
          <w:color w:val="000000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B5B99" w:rsidRPr="00D9029B" w:rsidRDefault="004B5B99" w:rsidP="004B5B99">
      <w:pPr>
        <w:numPr>
          <w:ilvl w:val="0"/>
          <w:numId w:val="27"/>
        </w:numPr>
        <w:spacing w:line="264" w:lineRule="auto"/>
      </w:pPr>
      <w:r w:rsidRPr="00D9029B">
        <w:rPr>
          <w:color w:val="000000"/>
        </w:rPr>
        <w:t>стремление к самовыражению в разных видах художественной деятельности.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b/>
          <w:color w:val="000000"/>
        </w:rPr>
        <w:t>4) физического воспитания, формирования культуры здоровья и эмоционального благополучия:</w:t>
      </w:r>
    </w:p>
    <w:p w:rsidR="004B5B99" w:rsidRPr="00D9029B" w:rsidRDefault="004B5B99" w:rsidP="004B5B99">
      <w:pPr>
        <w:numPr>
          <w:ilvl w:val="0"/>
          <w:numId w:val="28"/>
        </w:numPr>
        <w:spacing w:line="264" w:lineRule="auto"/>
      </w:pPr>
      <w:r w:rsidRPr="00D9029B">
        <w:rPr>
          <w:color w:val="000000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4B5B99" w:rsidRPr="00D9029B" w:rsidRDefault="004B5B99" w:rsidP="004B5B99">
      <w:pPr>
        <w:numPr>
          <w:ilvl w:val="0"/>
          <w:numId w:val="28"/>
        </w:numPr>
        <w:spacing w:line="264" w:lineRule="auto"/>
      </w:pPr>
      <w:r w:rsidRPr="00D9029B">
        <w:rPr>
          <w:color w:val="000000"/>
        </w:rPr>
        <w:t>бережное отношение к физическому и психическому здоровью.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b/>
          <w:color w:val="000000"/>
        </w:rPr>
        <w:t>5) трудового воспитания: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b/>
          <w:color w:val="000000"/>
        </w:rPr>
        <w:t>6) экологического воспитания:</w:t>
      </w:r>
    </w:p>
    <w:p w:rsidR="004B5B99" w:rsidRPr="00D9029B" w:rsidRDefault="004B5B99" w:rsidP="004B5B99">
      <w:pPr>
        <w:numPr>
          <w:ilvl w:val="0"/>
          <w:numId w:val="29"/>
        </w:numPr>
        <w:spacing w:line="264" w:lineRule="auto"/>
      </w:pPr>
      <w:r w:rsidRPr="00D9029B">
        <w:rPr>
          <w:color w:val="000000"/>
        </w:rPr>
        <w:t>бережное отношение к природе;</w:t>
      </w:r>
    </w:p>
    <w:p w:rsidR="004B5B99" w:rsidRPr="00D9029B" w:rsidRDefault="004B5B99" w:rsidP="004B5B99">
      <w:pPr>
        <w:numPr>
          <w:ilvl w:val="0"/>
          <w:numId w:val="29"/>
        </w:numPr>
        <w:spacing w:line="264" w:lineRule="auto"/>
      </w:pPr>
      <w:r w:rsidRPr="00D9029B">
        <w:rPr>
          <w:color w:val="000000"/>
        </w:rPr>
        <w:t>неприятие действий, приносящих вред природе.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b/>
          <w:color w:val="000000"/>
        </w:rPr>
        <w:t>7) ценности научного познания:</w:t>
      </w:r>
    </w:p>
    <w:p w:rsidR="004B5B99" w:rsidRPr="00D9029B" w:rsidRDefault="004B5B99" w:rsidP="004B5B99">
      <w:pPr>
        <w:numPr>
          <w:ilvl w:val="0"/>
          <w:numId w:val="30"/>
        </w:numPr>
        <w:spacing w:line="264" w:lineRule="auto"/>
      </w:pPr>
      <w:r w:rsidRPr="00D9029B">
        <w:rPr>
          <w:color w:val="000000"/>
        </w:rPr>
        <w:t>первоначальные представления о научной картине мира;</w:t>
      </w:r>
    </w:p>
    <w:p w:rsidR="004B5B99" w:rsidRPr="00D9029B" w:rsidRDefault="004B5B99" w:rsidP="004B5B99">
      <w:pPr>
        <w:numPr>
          <w:ilvl w:val="0"/>
          <w:numId w:val="30"/>
        </w:numPr>
        <w:spacing w:line="264" w:lineRule="auto"/>
      </w:pPr>
      <w:r w:rsidRPr="00D9029B">
        <w:rPr>
          <w:color w:val="000000"/>
        </w:rPr>
        <w:t>познавательные интересы, активность, инициативность, любознательность и самостоятельность в познании.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МЕТАПРЕДМЕТНЫЕ РЕЗУЛЬТАТЫ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 результате изучения иностранного (немецкого)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Познавательные универсальные учебные действия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Базовые логические действия:</w:t>
      </w:r>
    </w:p>
    <w:p w:rsidR="004B5B99" w:rsidRPr="00D9029B" w:rsidRDefault="004B5B99" w:rsidP="004B5B99">
      <w:pPr>
        <w:numPr>
          <w:ilvl w:val="0"/>
          <w:numId w:val="31"/>
        </w:numPr>
        <w:spacing w:line="264" w:lineRule="auto"/>
      </w:pPr>
      <w:r w:rsidRPr="00D9029B">
        <w:rPr>
          <w:color w:val="000000"/>
        </w:rPr>
        <w:t>сравнивать объекты, устанавливать основания для сравнения, устанавливать аналогии;</w:t>
      </w:r>
    </w:p>
    <w:p w:rsidR="004B5B99" w:rsidRPr="00D9029B" w:rsidRDefault="004B5B99" w:rsidP="004B5B99">
      <w:pPr>
        <w:numPr>
          <w:ilvl w:val="0"/>
          <w:numId w:val="31"/>
        </w:numPr>
        <w:spacing w:line="264" w:lineRule="auto"/>
      </w:pPr>
      <w:r w:rsidRPr="00D9029B">
        <w:rPr>
          <w:color w:val="000000"/>
        </w:rPr>
        <w:t>объединять части объекта (объекты) по определенному признаку;</w:t>
      </w:r>
    </w:p>
    <w:p w:rsidR="004B5B99" w:rsidRPr="00D9029B" w:rsidRDefault="004B5B99" w:rsidP="004B5B99">
      <w:pPr>
        <w:numPr>
          <w:ilvl w:val="0"/>
          <w:numId w:val="31"/>
        </w:numPr>
        <w:spacing w:line="264" w:lineRule="auto"/>
      </w:pPr>
      <w:r w:rsidRPr="00D9029B">
        <w:rPr>
          <w:color w:val="000000"/>
        </w:rPr>
        <w:t>определять существенный признак для классификации, классифицировать предложенные объекты;</w:t>
      </w:r>
    </w:p>
    <w:p w:rsidR="004B5B99" w:rsidRPr="00D9029B" w:rsidRDefault="004B5B99" w:rsidP="004B5B99">
      <w:pPr>
        <w:numPr>
          <w:ilvl w:val="0"/>
          <w:numId w:val="31"/>
        </w:numPr>
        <w:spacing w:line="264" w:lineRule="auto"/>
      </w:pPr>
      <w:r w:rsidRPr="00D9029B">
        <w:rPr>
          <w:color w:val="000000"/>
        </w:rPr>
        <w:t>находить закономерности и противоречия в рассматриваемых фактах, данных и наблюдениях на основе предложенного учителем алгоритма;</w:t>
      </w:r>
    </w:p>
    <w:p w:rsidR="004B5B99" w:rsidRPr="00D9029B" w:rsidRDefault="004B5B99" w:rsidP="004B5B99">
      <w:pPr>
        <w:numPr>
          <w:ilvl w:val="0"/>
          <w:numId w:val="31"/>
        </w:numPr>
        <w:spacing w:line="264" w:lineRule="auto"/>
      </w:pPr>
      <w:r w:rsidRPr="00D9029B">
        <w:rPr>
          <w:color w:val="000000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4B5B99" w:rsidRPr="00D9029B" w:rsidRDefault="004B5B99" w:rsidP="004B5B99">
      <w:pPr>
        <w:numPr>
          <w:ilvl w:val="0"/>
          <w:numId w:val="31"/>
        </w:numPr>
        <w:spacing w:line="264" w:lineRule="auto"/>
      </w:pPr>
      <w:r w:rsidRPr="00D9029B">
        <w:rPr>
          <w:color w:val="000000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Базовые исследовательские действия</w:t>
      </w:r>
      <w:r w:rsidRPr="00D9029B">
        <w:rPr>
          <w:color w:val="000000"/>
        </w:rPr>
        <w:t>:</w:t>
      </w:r>
    </w:p>
    <w:p w:rsidR="004B5B99" w:rsidRPr="00D9029B" w:rsidRDefault="004B5B99" w:rsidP="004B5B99">
      <w:pPr>
        <w:numPr>
          <w:ilvl w:val="0"/>
          <w:numId w:val="32"/>
        </w:numPr>
        <w:spacing w:line="264" w:lineRule="auto"/>
      </w:pPr>
      <w:r w:rsidRPr="00D9029B">
        <w:rPr>
          <w:color w:val="000000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4B5B99" w:rsidRPr="00D9029B" w:rsidRDefault="004B5B99" w:rsidP="004B5B99">
      <w:pPr>
        <w:numPr>
          <w:ilvl w:val="0"/>
          <w:numId w:val="32"/>
        </w:numPr>
        <w:spacing w:line="264" w:lineRule="auto"/>
      </w:pPr>
      <w:r w:rsidRPr="00D9029B">
        <w:rPr>
          <w:color w:val="000000"/>
        </w:rPr>
        <w:lastRenderedPageBreak/>
        <w:t>с помощью педагогического работника формулировать цель, планировать изменения объекта, ситуации;</w:t>
      </w:r>
    </w:p>
    <w:p w:rsidR="004B5B99" w:rsidRPr="00D9029B" w:rsidRDefault="004B5B99" w:rsidP="004B5B99">
      <w:pPr>
        <w:numPr>
          <w:ilvl w:val="0"/>
          <w:numId w:val="32"/>
        </w:numPr>
        <w:spacing w:line="264" w:lineRule="auto"/>
      </w:pPr>
      <w:r w:rsidRPr="00D9029B">
        <w:rPr>
          <w:color w:val="000000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4B5B99" w:rsidRPr="00D9029B" w:rsidRDefault="004B5B99" w:rsidP="004B5B99">
      <w:pPr>
        <w:numPr>
          <w:ilvl w:val="0"/>
          <w:numId w:val="32"/>
        </w:numPr>
        <w:spacing w:line="264" w:lineRule="auto"/>
      </w:pPr>
      <w:r w:rsidRPr="00D9029B">
        <w:rPr>
          <w:color w:val="000000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4B5B99" w:rsidRPr="00D9029B" w:rsidRDefault="004B5B99" w:rsidP="004B5B99">
      <w:pPr>
        <w:numPr>
          <w:ilvl w:val="0"/>
          <w:numId w:val="32"/>
        </w:numPr>
        <w:spacing w:line="264" w:lineRule="auto"/>
      </w:pPr>
      <w:r w:rsidRPr="00D9029B">
        <w:rPr>
          <w:color w:val="000000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4B5B99" w:rsidRPr="00D9029B" w:rsidRDefault="004B5B99" w:rsidP="004B5B99">
      <w:pPr>
        <w:numPr>
          <w:ilvl w:val="0"/>
          <w:numId w:val="32"/>
        </w:numPr>
        <w:spacing w:line="264" w:lineRule="auto"/>
      </w:pPr>
      <w:r w:rsidRPr="00D9029B">
        <w:rPr>
          <w:color w:val="000000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Работа с информацией:</w:t>
      </w:r>
    </w:p>
    <w:p w:rsidR="004B5B99" w:rsidRPr="00D9029B" w:rsidRDefault="004B5B99" w:rsidP="004B5B99">
      <w:pPr>
        <w:numPr>
          <w:ilvl w:val="0"/>
          <w:numId w:val="33"/>
        </w:numPr>
        <w:spacing w:line="264" w:lineRule="auto"/>
      </w:pPr>
      <w:r w:rsidRPr="00D9029B">
        <w:rPr>
          <w:color w:val="000000"/>
        </w:rPr>
        <w:t>выбирать источник получения информации;</w:t>
      </w:r>
    </w:p>
    <w:p w:rsidR="004B5B99" w:rsidRPr="00D9029B" w:rsidRDefault="004B5B99" w:rsidP="004B5B99">
      <w:pPr>
        <w:numPr>
          <w:ilvl w:val="0"/>
          <w:numId w:val="33"/>
        </w:numPr>
        <w:spacing w:line="264" w:lineRule="auto"/>
      </w:pPr>
      <w:r w:rsidRPr="00D9029B">
        <w:rPr>
          <w:color w:val="000000"/>
        </w:rPr>
        <w:t>согласно заданному алгоритму находить в предложенном источнике информацию, представленную в явном виде;</w:t>
      </w:r>
    </w:p>
    <w:p w:rsidR="004B5B99" w:rsidRPr="00D9029B" w:rsidRDefault="004B5B99" w:rsidP="004B5B99">
      <w:pPr>
        <w:numPr>
          <w:ilvl w:val="0"/>
          <w:numId w:val="33"/>
        </w:numPr>
        <w:spacing w:line="264" w:lineRule="auto"/>
      </w:pPr>
      <w:r w:rsidRPr="00D9029B">
        <w:rPr>
          <w:color w:val="000000"/>
        </w:rPr>
        <w:t>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4B5B99" w:rsidRPr="00D9029B" w:rsidRDefault="004B5B99" w:rsidP="004B5B99">
      <w:pPr>
        <w:numPr>
          <w:ilvl w:val="0"/>
          <w:numId w:val="33"/>
        </w:numPr>
        <w:spacing w:line="264" w:lineRule="auto"/>
      </w:pPr>
      <w:r w:rsidRPr="00D9029B">
        <w:rPr>
          <w:color w:val="000000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4B5B99" w:rsidRPr="00D9029B" w:rsidRDefault="004B5B99" w:rsidP="004B5B99">
      <w:pPr>
        <w:numPr>
          <w:ilvl w:val="0"/>
          <w:numId w:val="33"/>
        </w:numPr>
        <w:spacing w:line="264" w:lineRule="auto"/>
      </w:pPr>
      <w:r w:rsidRPr="00D9029B">
        <w:rPr>
          <w:color w:val="000000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4B5B99" w:rsidRPr="00D9029B" w:rsidRDefault="004B5B99" w:rsidP="004B5B99">
      <w:pPr>
        <w:numPr>
          <w:ilvl w:val="0"/>
          <w:numId w:val="33"/>
        </w:numPr>
        <w:spacing w:line="264" w:lineRule="auto"/>
      </w:pPr>
      <w:r w:rsidRPr="00D9029B">
        <w:rPr>
          <w:color w:val="000000"/>
        </w:rPr>
        <w:t>самостоятельно создавать схемы, таблицы для представления информации.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Коммуникативные универсальные учебные действия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numPr>
          <w:ilvl w:val="0"/>
          <w:numId w:val="34"/>
        </w:numPr>
        <w:spacing w:line="264" w:lineRule="auto"/>
      </w:pPr>
      <w:r w:rsidRPr="00D9029B">
        <w:rPr>
          <w:color w:val="000000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B5B99" w:rsidRPr="00D9029B" w:rsidRDefault="004B5B99" w:rsidP="004B5B99">
      <w:pPr>
        <w:numPr>
          <w:ilvl w:val="0"/>
          <w:numId w:val="34"/>
        </w:numPr>
        <w:spacing w:line="264" w:lineRule="auto"/>
      </w:pPr>
      <w:r w:rsidRPr="00D9029B">
        <w:rPr>
          <w:color w:val="000000"/>
        </w:rPr>
        <w:t>проявлять уважительное отношение к собеседнику, соблюдать правила ведения диалога и дискуссии;</w:t>
      </w:r>
    </w:p>
    <w:p w:rsidR="004B5B99" w:rsidRPr="00D9029B" w:rsidRDefault="004B5B99" w:rsidP="004B5B99">
      <w:pPr>
        <w:numPr>
          <w:ilvl w:val="0"/>
          <w:numId w:val="34"/>
        </w:numPr>
        <w:spacing w:line="264" w:lineRule="auto"/>
      </w:pPr>
      <w:r w:rsidRPr="00D9029B">
        <w:rPr>
          <w:color w:val="000000"/>
        </w:rPr>
        <w:t>признавать возможность существования разных точек зрения;</w:t>
      </w:r>
    </w:p>
    <w:p w:rsidR="004B5B99" w:rsidRPr="00D9029B" w:rsidRDefault="004B5B99" w:rsidP="004B5B99">
      <w:pPr>
        <w:numPr>
          <w:ilvl w:val="0"/>
          <w:numId w:val="34"/>
        </w:numPr>
        <w:spacing w:line="264" w:lineRule="auto"/>
      </w:pPr>
      <w:r w:rsidRPr="00D9029B">
        <w:rPr>
          <w:color w:val="000000"/>
        </w:rPr>
        <w:t>корректно и аргументированно высказывать своё мнение;</w:t>
      </w:r>
    </w:p>
    <w:p w:rsidR="004B5B99" w:rsidRPr="00D9029B" w:rsidRDefault="004B5B99" w:rsidP="004B5B99">
      <w:pPr>
        <w:numPr>
          <w:ilvl w:val="0"/>
          <w:numId w:val="34"/>
        </w:numPr>
        <w:spacing w:line="264" w:lineRule="auto"/>
      </w:pPr>
      <w:r w:rsidRPr="00D9029B">
        <w:rPr>
          <w:color w:val="000000"/>
        </w:rPr>
        <w:t>строить речевое высказывание в соответствии с поставленной задачей;</w:t>
      </w:r>
    </w:p>
    <w:p w:rsidR="004B5B99" w:rsidRPr="00D9029B" w:rsidRDefault="004B5B99" w:rsidP="004B5B99">
      <w:pPr>
        <w:numPr>
          <w:ilvl w:val="0"/>
          <w:numId w:val="34"/>
        </w:numPr>
        <w:spacing w:line="264" w:lineRule="auto"/>
      </w:pPr>
      <w:r w:rsidRPr="00D9029B">
        <w:rPr>
          <w:color w:val="000000"/>
        </w:rPr>
        <w:t>создавать устные и письменные тексты (описание, рассуждение, повествование);</w:t>
      </w:r>
    </w:p>
    <w:p w:rsidR="004B5B99" w:rsidRPr="00D9029B" w:rsidRDefault="004B5B99" w:rsidP="004B5B99">
      <w:pPr>
        <w:numPr>
          <w:ilvl w:val="0"/>
          <w:numId w:val="34"/>
        </w:numPr>
        <w:spacing w:line="264" w:lineRule="auto"/>
      </w:pPr>
      <w:r w:rsidRPr="00D9029B">
        <w:rPr>
          <w:color w:val="000000"/>
        </w:rPr>
        <w:t>подготавливать небольшие публичные выступления;</w:t>
      </w:r>
    </w:p>
    <w:p w:rsidR="004B5B99" w:rsidRPr="00D9029B" w:rsidRDefault="004B5B99" w:rsidP="004B5B99">
      <w:pPr>
        <w:numPr>
          <w:ilvl w:val="0"/>
          <w:numId w:val="34"/>
        </w:numPr>
        <w:spacing w:line="264" w:lineRule="auto"/>
      </w:pPr>
      <w:r w:rsidRPr="00D9029B">
        <w:rPr>
          <w:color w:val="000000"/>
        </w:rPr>
        <w:t>подбирать иллюстративный материал (рисунки, фото, плакаты) к тексту выступления.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Регулятивные универсальные учебные действия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Самоорганизация:</w:t>
      </w:r>
    </w:p>
    <w:p w:rsidR="004B5B99" w:rsidRPr="00D9029B" w:rsidRDefault="004B5B99" w:rsidP="004B5B99">
      <w:pPr>
        <w:numPr>
          <w:ilvl w:val="0"/>
          <w:numId w:val="35"/>
        </w:numPr>
        <w:spacing w:line="264" w:lineRule="auto"/>
      </w:pPr>
      <w:r w:rsidRPr="00D9029B">
        <w:rPr>
          <w:color w:val="000000"/>
        </w:rPr>
        <w:t>планировать действия по решению учебной задачи для получения результата;</w:t>
      </w:r>
    </w:p>
    <w:p w:rsidR="004B5B99" w:rsidRPr="00D9029B" w:rsidRDefault="004B5B99" w:rsidP="004B5B99">
      <w:pPr>
        <w:numPr>
          <w:ilvl w:val="0"/>
          <w:numId w:val="35"/>
        </w:numPr>
        <w:spacing w:line="264" w:lineRule="auto"/>
      </w:pPr>
      <w:r w:rsidRPr="00D9029B">
        <w:rPr>
          <w:color w:val="000000"/>
        </w:rPr>
        <w:t>выстраивать последовательность выбранных действий.</w:t>
      </w: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Самоконтроль:</w:t>
      </w:r>
    </w:p>
    <w:p w:rsidR="004B5B99" w:rsidRPr="00D9029B" w:rsidRDefault="004B5B99" w:rsidP="004B5B99">
      <w:pPr>
        <w:numPr>
          <w:ilvl w:val="0"/>
          <w:numId w:val="36"/>
        </w:numPr>
        <w:spacing w:line="264" w:lineRule="auto"/>
      </w:pPr>
      <w:r w:rsidRPr="00D9029B">
        <w:rPr>
          <w:color w:val="000000"/>
        </w:rPr>
        <w:t>устанавливать причины успеха/неудач учебной деятельности;</w:t>
      </w:r>
    </w:p>
    <w:p w:rsidR="004B5B99" w:rsidRPr="00D9029B" w:rsidRDefault="004B5B99" w:rsidP="004B5B99">
      <w:pPr>
        <w:numPr>
          <w:ilvl w:val="0"/>
          <w:numId w:val="36"/>
        </w:numPr>
        <w:spacing w:line="264" w:lineRule="auto"/>
      </w:pPr>
      <w:r w:rsidRPr="00D9029B">
        <w:rPr>
          <w:color w:val="000000"/>
        </w:rPr>
        <w:t>корректировать свои учебные действия для преодоления ошибок.</w:t>
      </w: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Совместная деятельность</w:t>
      </w:r>
    </w:p>
    <w:p w:rsidR="004B5B99" w:rsidRPr="00D9029B" w:rsidRDefault="004B5B99" w:rsidP="004B5B99">
      <w:pPr>
        <w:numPr>
          <w:ilvl w:val="0"/>
          <w:numId w:val="37"/>
        </w:numPr>
        <w:spacing w:line="264" w:lineRule="auto"/>
      </w:pPr>
      <w:r w:rsidRPr="00D9029B">
        <w:rPr>
          <w:color w:val="000000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B5B99" w:rsidRPr="00D9029B" w:rsidRDefault="004B5B99" w:rsidP="004B5B99">
      <w:pPr>
        <w:numPr>
          <w:ilvl w:val="0"/>
          <w:numId w:val="37"/>
        </w:numPr>
        <w:spacing w:line="264" w:lineRule="auto"/>
      </w:pPr>
      <w:r w:rsidRPr="00D9029B">
        <w:rPr>
          <w:color w:val="000000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B5B99" w:rsidRPr="00D9029B" w:rsidRDefault="004B5B99" w:rsidP="004B5B99">
      <w:pPr>
        <w:numPr>
          <w:ilvl w:val="0"/>
          <w:numId w:val="37"/>
        </w:numPr>
        <w:spacing w:line="264" w:lineRule="auto"/>
      </w:pPr>
      <w:r w:rsidRPr="00D9029B">
        <w:rPr>
          <w:color w:val="000000"/>
        </w:rPr>
        <w:t>проявлять готовность руководить, выполнять поручения, подчиняться;</w:t>
      </w:r>
    </w:p>
    <w:p w:rsidR="004B5B99" w:rsidRPr="00D9029B" w:rsidRDefault="004B5B99" w:rsidP="004B5B99">
      <w:pPr>
        <w:numPr>
          <w:ilvl w:val="0"/>
          <w:numId w:val="37"/>
        </w:numPr>
        <w:spacing w:line="264" w:lineRule="auto"/>
      </w:pPr>
      <w:r w:rsidRPr="00D9029B">
        <w:rPr>
          <w:color w:val="000000"/>
        </w:rPr>
        <w:t>ответственно выполнять свою часть работы;</w:t>
      </w:r>
    </w:p>
    <w:p w:rsidR="004B5B99" w:rsidRPr="00D9029B" w:rsidRDefault="004B5B99" w:rsidP="004B5B99">
      <w:pPr>
        <w:numPr>
          <w:ilvl w:val="0"/>
          <w:numId w:val="37"/>
        </w:numPr>
        <w:spacing w:line="264" w:lineRule="auto"/>
      </w:pPr>
      <w:r w:rsidRPr="00D9029B">
        <w:rPr>
          <w:color w:val="000000"/>
        </w:rPr>
        <w:t>оценивать свой вклад в общий результат;</w:t>
      </w:r>
    </w:p>
    <w:p w:rsidR="004B5B99" w:rsidRPr="00D9029B" w:rsidRDefault="004B5B99" w:rsidP="004B5B99">
      <w:pPr>
        <w:numPr>
          <w:ilvl w:val="0"/>
          <w:numId w:val="37"/>
        </w:numPr>
        <w:spacing w:line="264" w:lineRule="auto"/>
      </w:pPr>
      <w:r w:rsidRPr="00D9029B">
        <w:rPr>
          <w:color w:val="000000"/>
        </w:rPr>
        <w:t>выполнять совместные проектные задания с использованием предложенного образца.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ПРЕДМЕТНЫЕ РЕЗУЛЬТАТЫ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Предметные результаты по учебному предмету «Иностранный (немецкий)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ее составляющих – речевой, языковой, социокультурной, компенсаторной, метапредметной (учебно-познавательной).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 xml:space="preserve">К концу обучения </w:t>
      </w:r>
      <w:r w:rsidRPr="00D9029B">
        <w:rPr>
          <w:b/>
          <w:i/>
          <w:color w:val="000000"/>
        </w:rPr>
        <w:t>во 2 классе</w:t>
      </w:r>
      <w:r w:rsidRPr="00D9029B">
        <w:rPr>
          <w:color w:val="000000"/>
        </w:rPr>
        <w:t xml:space="preserve"> обучающийся получит следующие предметные результаты по отдельным темам программы по иностранному (немецкому) языку:</w:t>
      </w:r>
    </w:p>
    <w:p w:rsidR="004B5B99" w:rsidRPr="00D9029B" w:rsidRDefault="004B5B99" w:rsidP="004B5B99">
      <w:pPr>
        <w:spacing w:line="264" w:lineRule="auto"/>
        <w:ind w:left="120"/>
      </w:pP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Коммуникативные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Говорение: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опоры, с соблюдением норм речевого этикета, принятого в стране/ странах изучаемого языка (не менее 3 реплик со стороны каждого собеседника);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lastRenderedPageBreak/>
        <w:t>создавать монологические высказывания (описание, повествование/рассказ), используя вербальные и (или) зрительные опоры (объём монологического высказывания – не менее 3 фраз).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Аудирование: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Смысловое чтение: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читать вслух и понимать учебные и адаптированные аутентичные тексты объёмом до 60 слов, построенные на изученном языковом материале, с соблюдением правил чтения и соответствующей интонацией, обеспечивая восприятие читаемого слушателями текста;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Письмо: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писать с использованием образца короткие поздравления с праздниками.</w:t>
      </w: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Языковые знания и навыки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Фонетическая сторона речи: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различать на слух, без ошибок произносить слова с правильным ударением и фразы с соблюдением их ритмико-интонационных особенностей;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называть буквы немецкого алфавита языка в правильной последовательности и графически корректно воспроизводить все буквы алфавита;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правильно читать основные дифтонги и сочетания согласных;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выделять некоторые звукобуквенные сочетания при анализе знакомых слов;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читать вслух новые слова согласно основным правилам чтения;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Графика, орфография и пунктуация: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правильно писать изученные слова;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правильно расставлять знаки препинания (точку, вопросительный и восклицательный знаки в конце предложения).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Лексическая сторона речи: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распознавать и правильно употреблять в устной и письменной речи не менее 200 лексических единиц (слов, словосочетаний, речевых клише), обслуживающих ситуации общения;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lastRenderedPageBreak/>
        <w:t>распознавать с помощью языковой догадки интернациональные слова (der Film, das Kino).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Грамматическая сторона речи: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Распознавать и употреблять в устной и письменной речи изученные морфологические формы и синтаксические конструкции немецкого языка: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основные коммуникативные типы предложений: повествовательные (утвердительные, отрицательные (с nicht), вопросительные (общий, специальный вопросы);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нераспространённые и распространённые простые предложения;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предложения с простым глагольным сказуемым, с составным именным сказуемым и с простым составным глагольным сказуемым;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спряжение глаголов sein, haben в Präsens;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спряжение некоторых глаголов в Präsens, в том числе с изменением корневой гласной (fahren, tragen, lesen, sprechen), кроме 2-го лица мн. числа;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модальные глаголы können, mögen в Präsens; порядок слов в предложении с модальным глаголом;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имена существительные с определённым и неопределённым артиклем (наиболее распространённые случаи употребления), род имён существительных;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существительные в именительном и винительном падежах;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имена собственные (антропонимы) в родительном падеже;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6 личные (кроме ihr) и притяжательные местоимения (mein, dein);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количественные числительные (1–12);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вопросительные слова (wer, was, woher, wie);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союзы und, aber (при однородных членах).</w:t>
      </w: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Социокультурные знания и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использовать некоторые социокультурные элементы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знать название своей страны и страны/стран изучаемого языка, их столиц.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 xml:space="preserve">К концу обучения </w:t>
      </w:r>
      <w:r w:rsidRPr="00D9029B">
        <w:rPr>
          <w:b/>
          <w:i/>
          <w:color w:val="000000"/>
        </w:rPr>
        <w:t>в 3 классе</w:t>
      </w:r>
      <w:r w:rsidRPr="00D9029B">
        <w:rPr>
          <w:color w:val="000000"/>
        </w:rPr>
        <w:t xml:space="preserve"> обучающийся получит следующие предметные результаты по отдельным темам программы по иностранному (немецкому) языку:</w:t>
      </w: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Коммуникативные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Говорение: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 с вербальными и (или) зрительными опорами с соблюдением норм речевого этикета, принятого в стране/странах изучаемого языка (до 4 реплик со стороны каждого собеседника);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lastRenderedPageBreak/>
        <w:t>создавать устные связные монологические высказывания (описание; повествование/рассказ) с вербальными и (или) зрительными опорами;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пересказывать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Аудирование: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Смысловое чтение: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читать вслух и понимать учебные и адаптированные аутентичные тексты объёмом до 70 слов, построенные на изученном языковом материале, с соблюдением правил чтения и соответствующей интонацией, обеспечивая восприятие читаемого слушателями текста;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Письмо: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создавать подписи к иллюстрациям с пояснением, что на них изображено;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заполнять простые анкеты и формуляры, сообщая о себе основные сведения (имя, фамилия, возраст, страна проживания, любимое занятие и другие) в соответствии с нормами, принятыми в стране/странах изучаемого языка;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писать с использованием образца короткие поздравления с праздниками (днём рождения, Новым годом, Рождеством) с выражением пожелания.</w:t>
      </w: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Языковые знания и навыки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Фонетическая сторона речи: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различать на слух, без ошибок произносить слова с правильным ударением и фразы с соблюдением их ритмико-интонационных особенностей;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читать вслух слова согласно основным правилам чтения.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Графика, орфография и пунктуация: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правильно писать изученные слова;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правильно расставлять знаки препинания (точку, вопросительный и восклицательный знаки в конце предложения).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lastRenderedPageBreak/>
        <w:t>Лексическая сторона речи: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распознавать и правильно употреблять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для 3 класса, включая освоенные в предшествующий год обучения 200 лексических единиц;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распознавать и употреблять в устной и письменной речи родственные слова, образованные с использованием аффиксации (числительные с суффиксами -zehn, -zig), в соответствии с решаемой коммуникативной задачей.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Грамматическая сторона речи: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Распознавать и употреблять в устной и письменной речи изученные грамматические конструкции и морфологические формы немецкого языка: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основные коммуникативные типы предложений: повествовательные (утвердительные, отрицательные (с kein), побудительные предложения (кроме вежливой формы с Sie);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предложения с местоимением es и конструкцией es gibt;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спряжение глаголов sein, haben в Präteritum;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спряжение слабых и сильных глаголов в Präsens (в том числе во 2-м лице мн. числа);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употребление слабых и сильных глаголов в Perfekt: повествовательные и вопросительные предложения (общий и специальный вопросы);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модальные глаголы mögen (в форме möchte), müssen (в Präsens);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множественное число имён существительных;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нулевой артикль с именами существительными (наиболее распространённые случаи употребления);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склонение имён существительных в единственном числе в именительном, дательном и винительном падежах;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притяжательные местоимения (sein, ihr, unser, euer, Ihr);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количественные числительные (13–30);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наиболее употребительные предлоги для выражения временных и пространственных отношений in, an (употребляемые с дательным падежом).</w:t>
      </w: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Социокультурные знания и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использовать некоторые социокультурные элементы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кратко представлять Россию и страну/страны изучаемого языка.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 xml:space="preserve">К концу обучения </w:t>
      </w:r>
      <w:r w:rsidRPr="00D9029B">
        <w:rPr>
          <w:b/>
          <w:i/>
          <w:color w:val="000000"/>
        </w:rPr>
        <w:t>в 4 классе</w:t>
      </w:r>
      <w:r w:rsidRPr="00D9029B">
        <w:rPr>
          <w:color w:val="000000"/>
        </w:rPr>
        <w:t xml:space="preserve"> обучающийся получит следующие предметные результаты по отдельным темам программы по иностранному (немецкому) языку:</w:t>
      </w: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Коммуникативные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Говорение: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lastRenderedPageBreak/>
        <w:t>вести разные виды диалогов (диалог этикетного характера, диалог-побуждение, диалог-расспрос, диалог-разговор по телефону) на основе вербальных и (или) зрительных опор, с соблюдением норм речевого этикета, принятого в стране/странах изучаемого языка (до 5 реплик со стороны каждого собеседника);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создавать устные связные монологические высказывания (описание, рассуждение,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5 фраз);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пересказывать основное содержание прочитанного текста с вербальными и (или) зрительными опорами;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устно излагать результаты выполненного проектного задания (объём монологического высказывания – не менее 5 фраз).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Аудирование: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Смысловое чтение: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читать вслух и понимать учебные и адаптированные аутентичные тексты объёмом до 67 слов, построенные на изученном языковом материале, с соблюдением правил чтения и соответствующей интонацией, обеспечивая восприятие читаемого слушателями;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читать про себя и понимать учебные и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читать про себя несплошные тексты (таблицы) и понимать представленную в них информацию.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Письмо: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заполнять анкеты и формуляры, сообщая о себе основные сведения (имя, фамилия, возраст, место жительства (страна проживания, город), любимые занятия, домашний питомец и другие) в соответствии с нормами, принятыми в стране/странах изучаемого языка;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lastRenderedPageBreak/>
        <w:t>писать с использованием образца короткие поздравления с праздниками с выражением пожелания;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писать с использованием образца электронное сообщение личного характера (объём сообщения – до 50 слов).</w:t>
      </w: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Языковые знания и навыки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Фонетическая сторона речи: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различать на слух, без ошибок произносить слова с правильным ударением и фразы с соблюдением их ритмико-интонационных особенностей;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читать вслух слова согласно основным правилам чтения.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Графика, орфография и пунктуация: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правильно писать изученные слова;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правильно расставлять знаки препинания (точку, вопросительный и восклицательный знаки в конце предложения, запятая при перечислении).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Лексическая сторона речи: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распознавать и употреблять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для 4 класса, включая освоенные в предыдущий год обучения 350 лексических единиц;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распознавать и употреблять в устной и письменной речи родственные слова, образованные с использованием аффиксации (существительные с суффиксами -er – Arbeiter, -in – Lehrerin, порядковые числительные с суффиксами -te, -ste) и словосложения (Geburtstag) в соответствии с решаемой коммуникативной задачей.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i/>
          <w:color w:val="000000"/>
        </w:rPr>
        <w:t>Грамматическая сторона речи: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Распознавать и употреблять в устной и письменной речи изученные синтаксические конструкции и морфологические формы немецкого языка: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простые предложения с однородными членами (союз oder);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сложносочинённые предложения с сочинительными союзами und, aber, oder, denn;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модальный глагол wollen (в Präsens);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прилагательные в положительной, сравнительной и превосходной степенях сравнения;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личные местоимения в винительном и дательном падежах (в некоторых речевых образцах);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указательные местоимения dieser, dieses, diese;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количественные (до 100) и порядковые (до 31) числительные;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предлоги für, mit, um (в некоторых речевых образцах).</w:t>
      </w:r>
    </w:p>
    <w:p w:rsidR="004B5B99" w:rsidRPr="00D9029B" w:rsidRDefault="004B5B99" w:rsidP="004B5B99">
      <w:pPr>
        <w:spacing w:line="264" w:lineRule="auto"/>
        <w:ind w:left="120"/>
      </w:pPr>
      <w:r w:rsidRPr="00D9029B">
        <w:rPr>
          <w:b/>
          <w:color w:val="000000"/>
        </w:rPr>
        <w:t>Социокультурные знания и умения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использовать некоторые социокультурные элементы речевого поведенческого этикета, принятого в стране/странах изучаемого языка, в различных ситуациях общения: приветствие, знакомство, выражение благодарности, извинение, поздравление, разговор по телефону;</w:t>
      </w:r>
    </w:p>
    <w:p w:rsidR="004B5B99" w:rsidRPr="00D9029B" w:rsidRDefault="004B5B99" w:rsidP="004B5B99">
      <w:pPr>
        <w:spacing w:line="264" w:lineRule="auto"/>
        <w:ind w:firstLine="600"/>
      </w:pPr>
      <w:r w:rsidRPr="00D9029B">
        <w:rPr>
          <w:color w:val="000000"/>
        </w:rPr>
        <w:t>кратко рассказывать о России и стране/странах изучаемого языка.</w:t>
      </w:r>
    </w:p>
    <w:p w:rsidR="00850E20" w:rsidRPr="00D9029B" w:rsidRDefault="004B5B99" w:rsidP="004B5B99">
      <w:pPr>
        <w:pStyle w:val="ad"/>
        <w:numPr>
          <w:ilvl w:val="0"/>
          <w:numId w:val="21"/>
        </w:numPr>
        <w:tabs>
          <w:tab w:val="left" w:pos="851"/>
        </w:tabs>
        <w:autoSpaceDE w:val="0"/>
        <w:autoSpaceDN w:val="0"/>
        <w:ind w:left="0" w:right="-634" w:firstLine="567"/>
        <w:rPr>
          <w:rFonts w:eastAsia="MS Mincho"/>
          <w:sz w:val="22"/>
          <w:szCs w:val="22"/>
        </w:rPr>
      </w:pPr>
      <w:r w:rsidRPr="00D9029B">
        <w:rPr>
          <w:color w:val="000000"/>
        </w:rPr>
        <w:lastRenderedPageBreak/>
        <w:t>использовать двуязычные словари, словари в картинках и другие справочные материалы, включая</w:t>
      </w:r>
      <w:r w:rsidR="00850E20" w:rsidRPr="00D9029B">
        <w:rPr>
          <w:rFonts w:eastAsia="Times New Roman"/>
          <w:color w:val="000000"/>
          <w:sz w:val="24"/>
          <w:szCs w:val="22"/>
        </w:rPr>
        <w:t>.</w:t>
      </w:r>
    </w:p>
    <w:p w:rsidR="00850E20" w:rsidRPr="00D9029B" w:rsidRDefault="00850E20" w:rsidP="00065F45">
      <w:pPr>
        <w:ind w:right="-634" w:firstLine="567"/>
        <w:rPr>
          <w:rFonts w:eastAsia="MS Mincho"/>
          <w:sz w:val="22"/>
          <w:szCs w:val="22"/>
        </w:rPr>
        <w:sectPr w:rsidR="00850E20" w:rsidRPr="00D9029B" w:rsidSect="00554E76">
          <w:pgSz w:w="11900" w:h="16840"/>
          <w:pgMar w:top="567" w:right="1242" w:bottom="993" w:left="1086" w:header="720" w:footer="720" w:gutter="0"/>
          <w:cols w:space="720" w:equalWidth="0">
            <w:col w:w="9572" w:space="0"/>
          </w:cols>
          <w:docGrid w:linePitch="360"/>
        </w:sectPr>
      </w:pPr>
    </w:p>
    <w:p w:rsidR="00850E20" w:rsidRPr="00D9029B" w:rsidRDefault="00850E20" w:rsidP="00850E20">
      <w:pPr>
        <w:autoSpaceDE w:val="0"/>
        <w:autoSpaceDN w:val="0"/>
        <w:spacing w:after="64" w:line="220" w:lineRule="exact"/>
        <w:ind w:firstLine="0"/>
        <w:jc w:val="left"/>
        <w:rPr>
          <w:rFonts w:eastAsia="MS Mincho"/>
          <w:sz w:val="22"/>
          <w:szCs w:val="22"/>
        </w:rPr>
      </w:pPr>
    </w:p>
    <w:p w:rsidR="000D6D44" w:rsidRPr="00D9029B" w:rsidRDefault="00973046" w:rsidP="000D6D44">
      <w:pPr>
        <w:autoSpaceDE w:val="0"/>
        <w:autoSpaceDN w:val="0"/>
        <w:spacing w:after="92" w:line="374" w:lineRule="auto"/>
        <w:ind w:right="792" w:firstLine="0"/>
        <w:jc w:val="center"/>
        <w:rPr>
          <w:rFonts w:eastAsia="Times New Roman"/>
          <w:b/>
        </w:rPr>
      </w:pPr>
      <w:bookmarkStart w:id="3" w:name="_Hlk117139701"/>
      <w:r w:rsidRPr="00D9029B">
        <w:rPr>
          <w:rFonts w:eastAsia="Times New Roman"/>
          <w:b/>
          <w:lang w:val="en-US"/>
        </w:rPr>
        <w:t xml:space="preserve">ТЕМАТИЧЕСКОЕ </w:t>
      </w:r>
      <w:r w:rsidRPr="00D9029B">
        <w:rPr>
          <w:rFonts w:eastAsia="Times New Roman"/>
          <w:b/>
        </w:rPr>
        <w:t>ПЛАНИРОВАНИЕ</w:t>
      </w:r>
    </w:p>
    <w:p w:rsidR="00850E20" w:rsidRPr="00D9029B" w:rsidRDefault="00850E20" w:rsidP="000D6D44">
      <w:pPr>
        <w:autoSpaceDE w:val="0"/>
        <w:autoSpaceDN w:val="0"/>
        <w:spacing w:after="92" w:line="374" w:lineRule="auto"/>
        <w:ind w:right="792" w:firstLine="0"/>
        <w:rPr>
          <w:rFonts w:eastAsia="MS Mincho"/>
          <w:sz w:val="24"/>
          <w:szCs w:val="24"/>
          <w:lang w:val="en-US"/>
        </w:rPr>
      </w:pPr>
      <w:r w:rsidRPr="00D9029B">
        <w:rPr>
          <w:rFonts w:eastAsia="Times New Roman"/>
          <w:b/>
          <w:color w:val="000000"/>
          <w:sz w:val="24"/>
          <w:szCs w:val="24"/>
          <w:lang w:val="en-US"/>
        </w:rPr>
        <w:t>2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56"/>
        <w:gridCol w:w="6946"/>
        <w:gridCol w:w="1701"/>
        <w:gridCol w:w="5528"/>
      </w:tblGrid>
      <w:tr w:rsidR="00F301EE" w:rsidRPr="00D9029B" w:rsidTr="000D6D44">
        <w:trPr>
          <w:trHeight w:hRule="exact" w:val="64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bookmarkEnd w:id="3"/>
          <w:p w:rsidR="00F301EE" w:rsidRPr="00D9029B" w:rsidRDefault="00F301EE" w:rsidP="000D6D44">
            <w:pPr>
              <w:autoSpaceDE w:val="0"/>
              <w:autoSpaceDN w:val="0"/>
              <w:spacing w:before="78" w:line="245" w:lineRule="auto"/>
              <w:ind w:right="144" w:firstLine="0"/>
              <w:jc w:val="center"/>
              <w:rPr>
                <w:rFonts w:eastAsia="MS Mincho"/>
                <w:b/>
                <w:sz w:val="24"/>
                <w:szCs w:val="24"/>
                <w:lang w:val="en-US"/>
              </w:rPr>
            </w:pPr>
            <w:r w:rsidRPr="00D9029B">
              <w:rPr>
                <w:rFonts w:eastAsia="Times New Roman"/>
                <w:b/>
                <w:color w:val="000000"/>
                <w:sz w:val="24"/>
                <w:szCs w:val="24"/>
                <w:lang w:val="en-US"/>
              </w:rPr>
              <w:t>№</w:t>
            </w:r>
            <w:r w:rsidRPr="00D9029B">
              <w:rPr>
                <w:rFonts w:eastAsia="MS Mincho"/>
                <w:b/>
                <w:sz w:val="24"/>
                <w:szCs w:val="24"/>
                <w:lang w:val="en-US"/>
              </w:rPr>
              <w:br/>
            </w:r>
            <w:r w:rsidRPr="00D9029B">
              <w:rPr>
                <w:rFonts w:eastAsia="Times New Roman"/>
                <w:b/>
                <w:color w:val="000000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F301EE" w:rsidP="000D6D44">
            <w:pPr>
              <w:autoSpaceDE w:val="0"/>
              <w:autoSpaceDN w:val="0"/>
              <w:spacing w:before="78" w:line="230" w:lineRule="auto"/>
              <w:ind w:left="72" w:firstLine="0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D9029B">
              <w:rPr>
                <w:rFonts w:eastAsia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F301EE" w:rsidP="000D6D44">
            <w:pPr>
              <w:autoSpaceDE w:val="0"/>
              <w:autoSpaceDN w:val="0"/>
              <w:spacing w:before="78" w:line="230" w:lineRule="auto"/>
              <w:ind w:left="72" w:firstLine="0"/>
              <w:jc w:val="center"/>
              <w:rPr>
                <w:rFonts w:eastAsia="MS Mincho"/>
                <w:b/>
                <w:sz w:val="24"/>
                <w:szCs w:val="24"/>
                <w:lang w:val="en-US"/>
              </w:rPr>
            </w:pPr>
            <w:r w:rsidRPr="00D9029B">
              <w:rPr>
                <w:rFonts w:eastAsia="MS Mincho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1EE" w:rsidRPr="00D9029B" w:rsidRDefault="00241EE0" w:rsidP="000D6D44">
            <w:pPr>
              <w:autoSpaceDE w:val="0"/>
              <w:autoSpaceDN w:val="0"/>
              <w:spacing w:before="78" w:line="230" w:lineRule="auto"/>
              <w:ind w:left="72" w:firstLine="0"/>
              <w:jc w:val="center"/>
              <w:rPr>
                <w:rFonts w:eastAsia="MS Mincho"/>
                <w:b/>
                <w:sz w:val="24"/>
                <w:szCs w:val="24"/>
                <w:lang w:val="en-US"/>
              </w:rPr>
            </w:pPr>
            <w:r w:rsidRPr="00D9029B">
              <w:rPr>
                <w:rFonts w:eastAsia="MS Mincho"/>
                <w:b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</w:tc>
      </w:tr>
      <w:tr w:rsidR="00F301EE" w:rsidRPr="00D9029B" w:rsidTr="004210FF">
        <w:trPr>
          <w:trHeight w:hRule="exact" w:val="932"/>
        </w:trPr>
        <w:tc>
          <w:tcPr>
            <w:tcW w:w="55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A65027" w:rsidP="00850E20">
            <w:pPr>
              <w:autoSpaceDE w:val="0"/>
              <w:autoSpaceDN w:val="0"/>
              <w:spacing w:before="76" w:line="230" w:lineRule="auto"/>
              <w:ind w:firstLine="0"/>
              <w:jc w:val="center"/>
              <w:rPr>
                <w:rFonts w:eastAsia="MS Mincho"/>
                <w:sz w:val="24"/>
                <w:szCs w:val="24"/>
                <w:lang w:val="en-US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69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A65027" w:rsidP="002879A2">
            <w:pPr>
              <w:autoSpaceDE w:val="0"/>
              <w:autoSpaceDN w:val="0"/>
              <w:spacing w:line="480" w:lineRule="auto"/>
              <w:ind w:left="74" w:right="142" w:firstLine="0"/>
              <w:jc w:val="left"/>
              <w:rPr>
                <w:rFonts w:eastAsia="MS Mincho"/>
                <w:sz w:val="24"/>
                <w:szCs w:val="24"/>
                <w:lang w:val="en-US"/>
              </w:rPr>
            </w:pPr>
            <w:r w:rsidRPr="00D9029B">
              <w:rPr>
                <w:rFonts w:eastAsia="Times New Roman"/>
                <w:b/>
                <w:color w:val="000000"/>
                <w:sz w:val="24"/>
                <w:szCs w:val="24"/>
                <w:lang w:val="en-US"/>
              </w:rPr>
              <w:t xml:space="preserve">Знакомство. </w:t>
            </w:r>
            <w:r w:rsidRPr="00D9029B">
              <w:rPr>
                <w:rFonts w:eastAsia="Times New Roman"/>
                <w:color w:val="000000"/>
                <w:sz w:val="24"/>
                <w:szCs w:val="24"/>
                <w:lang w:val="en-US"/>
              </w:rPr>
              <w:t>Приветствие, знакомство, про</w:t>
            </w:r>
            <w:r w:rsidR="00D9029B">
              <w:rPr>
                <w:rFonts w:eastAsia="Times New Roman"/>
                <w:color w:val="000000"/>
                <w:sz w:val="24"/>
                <w:szCs w:val="24"/>
              </w:rPr>
              <w:t>щ</w:t>
            </w:r>
            <w:r w:rsidRPr="00D9029B">
              <w:rPr>
                <w:rFonts w:eastAsia="Times New Roman"/>
                <w:color w:val="000000"/>
                <w:sz w:val="24"/>
                <w:szCs w:val="24"/>
                <w:lang w:val="en-US"/>
              </w:rPr>
              <w:t>ание.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A65027" w:rsidP="004210FF">
            <w:pPr>
              <w:autoSpaceDE w:val="0"/>
              <w:autoSpaceDN w:val="0"/>
              <w:ind w:left="74" w:right="142" w:firstLine="0"/>
              <w:jc w:val="center"/>
              <w:rPr>
                <w:rFonts w:eastAsia="MS Mincho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7E41E2" w:rsidRPr="00D9029B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049B" w:rsidRPr="00D9029B" w:rsidRDefault="00314671" w:rsidP="0030049B">
            <w:pPr>
              <w:ind w:left="142" w:firstLine="0"/>
              <w:rPr>
                <w:sz w:val="24"/>
                <w:szCs w:val="24"/>
              </w:rPr>
            </w:pPr>
            <w:hyperlink r:id="rId9" w:history="1"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sz w:val="24"/>
                  <w:szCs w:val="24"/>
                </w:rPr>
                <w:t>/4273/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sz w:val="24"/>
                  <w:szCs w:val="24"/>
                </w:rPr>
                <w:t>/208536/</w:t>
              </w:r>
            </w:hyperlink>
            <w:r w:rsidR="0030049B" w:rsidRPr="00D9029B">
              <w:rPr>
                <w:sz w:val="24"/>
                <w:szCs w:val="24"/>
              </w:rPr>
              <w:t xml:space="preserve"> </w:t>
            </w:r>
          </w:p>
          <w:p w:rsidR="0030049B" w:rsidRPr="00D9029B" w:rsidRDefault="00314671" w:rsidP="0030049B">
            <w:pPr>
              <w:ind w:left="142" w:firstLine="0"/>
              <w:rPr>
                <w:sz w:val="24"/>
                <w:szCs w:val="24"/>
              </w:rPr>
            </w:pPr>
            <w:hyperlink r:id="rId10" w:history="1"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sz w:val="24"/>
                  <w:szCs w:val="24"/>
                </w:rPr>
                <w:t>/5959/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sz w:val="24"/>
                  <w:szCs w:val="24"/>
                </w:rPr>
                <w:t>/208690/</w:t>
              </w:r>
            </w:hyperlink>
            <w:r w:rsidR="0030049B" w:rsidRPr="00D9029B">
              <w:rPr>
                <w:sz w:val="24"/>
                <w:szCs w:val="24"/>
              </w:rPr>
              <w:t xml:space="preserve"> </w:t>
            </w:r>
          </w:p>
          <w:p w:rsidR="0030049B" w:rsidRPr="00D9029B" w:rsidRDefault="00314671" w:rsidP="0030049B">
            <w:pPr>
              <w:ind w:left="142" w:firstLine="0"/>
              <w:rPr>
                <w:sz w:val="24"/>
                <w:szCs w:val="24"/>
              </w:rPr>
            </w:pPr>
            <w:hyperlink r:id="rId11" w:history="1"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sz w:val="24"/>
                  <w:szCs w:val="24"/>
                </w:rPr>
                <w:t>/4271/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sz w:val="24"/>
                  <w:szCs w:val="24"/>
                </w:rPr>
                <w:t>/208598/</w:t>
              </w:r>
            </w:hyperlink>
            <w:r w:rsidR="0030049B" w:rsidRPr="00D9029B">
              <w:rPr>
                <w:sz w:val="24"/>
                <w:szCs w:val="24"/>
              </w:rPr>
              <w:t xml:space="preserve"> </w:t>
            </w:r>
          </w:p>
          <w:p w:rsidR="00F301EE" w:rsidRPr="00D9029B" w:rsidRDefault="00F301EE" w:rsidP="0030049B">
            <w:pPr>
              <w:autoSpaceDE w:val="0"/>
              <w:autoSpaceDN w:val="0"/>
              <w:ind w:left="142" w:right="142" w:firstLine="0"/>
              <w:jc w:val="left"/>
              <w:rPr>
                <w:rFonts w:eastAsia="MS Mincho"/>
                <w:sz w:val="24"/>
                <w:szCs w:val="24"/>
              </w:rPr>
            </w:pPr>
          </w:p>
          <w:p w:rsidR="00F301EE" w:rsidRPr="00D9029B" w:rsidRDefault="00F301EE" w:rsidP="0030049B">
            <w:pPr>
              <w:autoSpaceDE w:val="0"/>
              <w:autoSpaceDN w:val="0"/>
              <w:ind w:left="142" w:right="142" w:firstLine="0"/>
              <w:jc w:val="left"/>
              <w:rPr>
                <w:rFonts w:eastAsia="MS Mincho"/>
                <w:sz w:val="24"/>
                <w:szCs w:val="24"/>
              </w:rPr>
            </w:pPr>
          </w:p>
        </w:tc>
      </w:tr>
      <w:tr w:rsidR="00F301EE" w:rsidRPr="00D9029B" w:rsidTr="000D6D44">
        <w:trPr>
          <w:trHeight w:hRule="exact" w:val="1419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A65027" w:rsidP="00850E20">
            <w:pPr>
              <w:autoSpaceDE w:val="0"/>
              <w:autoSpaceDN w:val="0"/>
              <w:spacing w:before="78" w:line="230" w:lineRule="auto"/>
              <w:ind w:firstLine="0"/>
              <w:jc w:val="center"/>
              <w:rPr>
                <w:rFonts w:eastAsia="MS Mincho"/>
                <w:sz w:val="24"/>
                <w:szCs w:val="24"/>
                <w:lang w:val="en-US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63750" w:rsidRPr="00D9029B" w:rsidRDefault="00A65027" w:rsidP="004210FF">
            <w:pPr>
              <w:autoSpaceDE w:val="0"/>
              <w:autoSpaceDN w:val="0"/>
              <w:ind w:left="74" w:right="142"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D9029B">
              <w:rPr>
                <w:rFonts w:eastAsia="Times New Roman"/>
                <w:b/>
                <w:color w:val="000000"/>
                <w:sz w:val="24"/>
                <w:szCs w:val="24"/>
              </w:rPr>
              <w:t>Родная страна и страны изучаемого языка</w:t>
            </w:r>
            <w:r w:rsidRPr="00D9029B">
              <w:rPr>
                <w:rFonts w:eastAsia="Times New Roman"/>
                <w:color w:val="000000"/>
                <w:sz w:val="24"/>
                <w:szCs w:val="24"/>
              </w:rPr>
              <w:t xml:space="preserve">. </w:t>
            </w:r>
          </w:p>
          <w:p w:rsidR="00F301EE" w:rsidRPr="00D9029B" w:rsidRDefault="00A65027" w:rsidP="004210FF">
            <w:pPr>
              <w:autoSpaceDE w:val="0"/>
              <w:autoSpaceDN w:val="0"/>
              <w:ind w:left="74" w:right="142" w:firstLine="0"/>
              <w:rPr>
                <w:rFonts w:eastAsia="MS Mincho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>Названия родной страны и стран изучаемого языка, их столицы. Произведения детского фольклора. Персонажи детских книг. Праздники родной страны и стран изучаемого языка (Новый год, Рождество)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A65027" w:rsidP="004210FF">
            <w:pPr>
              <w:autoSpaceDE w:val="0"/>
              <w:autoSpaceDN w:val="0"/>
              <w:ind w:left="74" w:right="142" w:firstLine="0"/>
              <w:jc w:val="center"/>
              <w:rPr>
                <w:rFonts w:eastAsia="MS Mincho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E655AA" w:rsidRPr="00D9029B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049B" w:rsidRPr="00D9029B" w:rsidRDefault="00314671" w:rsidP="0030049B">
            <w:pPr>
              <w:ind w:left="142" w:firstLine="0"/>
              <w:jc w:val="left"/>
              <w:rPr>
                <w:sz w:val="24"/>
                <w:szCs w:val="24"/>
              </w:rPr>
            </w:pPr>
            <w:hyperlink r:id="rId12" w:history="1"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sz w:val="24"/>
                  <w:szCs w:val="24"/>
                </w:rPr>
                <w:t>/5960/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sz w:val="24"/>
                  <w:szCs w:val="24"/>
                </w:rPr>
                <w:t>/208659/</w:t>
              </w:r>
            </w:hyperlink>
            <w:r w:rsidR="0030049B" w:rsidRPr="00D9029B">
              <w:rPr>
                <w:sz w:val="24"/>
                <w:szCs w:val="24"/>
              </w:rPr>
              <w:t xml:space="preserve"> </w:t>
            </w:r>
          </w:p>
          <w:p w:rsidR="0030049B" w:rsidRPr="00D9029B" w:rsidRDefault="00314671" w:rsidP="0030049B">
            <w:pPr>
              <w:ind w:left="142" w:firstLine="0"/>
              <w:jc w:val="left"/>
              <w:rPr>
                <w:sz w:val="24"/>
                <w:szCs w:val="24"/>
              </w:rPr>
            </w:pPr>
            <w:hyperlink r:id="rId13" w:history="1"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sz w:val="24"/>
                  <w:szCs w:val="24"/>
                </w:rPr>
                <w:t>/4309/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sz w:val="24"/>
                  <w:szCs w:val="24"/>
                </w:rPr>
                <w:t>/208721/</w:t>
              </w:r>
            </w:hyperlink>
            <w:r w:rsidR="0030049B" w:rsidRPr="00D9029B">
              <w:rPr>
                <w:sz w:val="24"/>
                <w:szCs w:val="24"/>
              </w:rPr>
              <w:t xml:space="preserve"> </w:t>
            </w:r>
          </w:p>
          <w:p w:rsidR="0030049B" w:rsidRPr="00D9029B" w:rsidRDefault="00314671" w:rsidP="0030049B">
            <w:pPr>
              <w:autoSpaceDE w:val="0"/>
              <w:autoSpaceDN w:val="0"/>
              <w:ind w:left="142" w:firstLine="0"/>
              <w:jc w:val="left"/>
              <w:rPr>
                <w:rStyle w:val="aff6"/>
                <w:rFonts w:eastAsia="MS Mincho"/>
                <w:sz w:val="24"/>
                <w:szCs w:val="24"/>
              </w:rPr>
            </w:pPr>
            <w:hyperlink r:id="rId14" w:history="1">
              <w:r w:rsidR="0030049B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rFonts w:eastAsia="MS Mincho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rFonts w:eastAsia="MS Mincho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rFonts w:eastAsia="MS Mincho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rFonts w:eastAsia="MS Mincho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rFonts w:eastAsia="MS Mincho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rFonts w:eastAsia="MS Mincho"/>
                  <w:sz w:val="24"/>
                  <w:szCs w:val="24"/>
                </w:rPr>
                <w:t>/6270/</w:t>
              </w:r>
              <w:r w:rsidR="0030049B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rFonts w:eastAsia="MS Mincho"/>
                  <w:sz w:val="24"/>
                  <w:szCs w:val="24"/>
                </w:rPr>
                <w:t>/209031/</w:t>
              </w:r>
            </w:hyperlink>
          </w:p>
          <w:p w:rsidR="00F301EE" w:rsidRPr="00D9029B" w:rsidRDefault="00A65027" w:rsidP="0030049B">
            <w:pPr>
              <w:ind w:left="142" w:right="142" w:firstLine="0"/>
              <w:rPr>
                <w:sz w:val="24"/>
                <w:szCs w:val="24"/>
              </w:rPr>
            </w:pPr>
            <w:r w:rsidRPr="00D9029B">
              <w:rPr>
                <w:rFonts w:eastAsia="MS Mincho"/>
                <w:sz w:val="24"/>
                <w:szCs w:val="24"/>
              </w:rPr>
              <w:t xml:space="preserve"> </w:t>
            </w:r>
          </w:p>
        </w:tc>
      </w:tr>
      <w:tr w:rsidR="00F301EE" w:rsidRPr="00D9029B" w:rsidTr="00C63750">
        <w:trPr>
          <w:trHeight w:hRule="exact" w:val="120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A65027" w:rsidP="00850E20">
            <w:pPr>
              <w:autoSpaceDE w:val="0"/>
              <w:autoSpaceDN w:val="0"/>
              <w:spacing w:before="76" w:line="233" w:lineRule="auto"/>
              <w:ind w:firstLine="0"/>
              <w:jc w:val="center"/>
              <w:rPr>
                <w:rFonts w:eastAsia="MS Mincho"/>
                <w:sz w:val="24"/>
                <w:szCs w:val="24"/>
                <w:lang w:val="en-US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63750" w:rsidRPr="00D9029B" w:rsidRDefault="00A65027" w:rsidP="004210FF">
            <w:pPr>
              <w:autoSpaceDE w:val="0"/>
              <w:autoSpaceDN w:val="0"/>
              <w:ind w:left="74" w:right="142"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D9029B">
              <w:rPr>
                <w:rFonts w:eastAsia="Times New Roman"/>
                <w:b/>
                <w:color w:val="000000"/>
                <w:sz w:val="24"/>
                <w:szCs w:val="24"/>
              </w:rPr>
              <w:t>Мир моего «я».</w:t>
            </w:r>
            <w:r w:rsidRPr="00D9029B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  <w:p w:rsidR="00C63750" w:rsidRPr="00D9029B" w:rsidRDefault="00A65027" w:rsidP="004210FF">
            <w:pPr>
              <w:autoSpaceDE w:val="0"/>
              <w:autoSpaceDN w:val="0"/>
              <w:ind w:left="74" w:right="142"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 xml:space="preserve">Моя семья. </w:t>
            </w:r>
          </w:p>
          <w:p w:rsidR="00C63750" w:rsidRPr="00D9029B" w:rsidRDefault="00A65027" w:rsidP="004210FF">
            <w:pPr>
              <w:autoSpaceDE w:val="0"/>
              <w:autoSpaceDN w:val="0"/>
              <w:ind w:left="74" w:right="142"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 xml:space="preserve">Мой день рождения. </w:t>
            </w:r>
          </w:p>
          <w:p w:rsidR="00F301EE" w:rsidRPr="00D9029B" w:rsidRDefault="00A65027" w:rsidP="004210FF">
            <w:pPr>
              <w:autoSpaceDE w:val="0"/>
              <w:autoSpaceDN w:val="0"/>
              <w:ind w:left="74" w:right="142"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>Моя любимая еда.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A65027" w:rsidP="004210FF">
            <w:pPr>
              <w:autoSpaceDE w:val="0"/>
              <w:autoSpaceDN w:val="0"/>
              <w:ind w:left="74" w:right="142" w:firstLine="0"/>
              <w:jc w:val="center"/>
              <w:rPr>
                <w:rFonts w:eastAsia="MS Mincho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E655AA" w:rsidRPr="00D9029B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049B" w:rsidRPr="00D9029B" w:rsidRDefault="00314671" w:rsidP="0030049B">
            <w:pPr>
              <w:ind w:left="142" w:firstLine="0"/>
              <w:rPr>
                <w:sz w:val="24"/>
                <w:szCs w:val="24"/>
              </w:rPr>
            </w:pPr>
            <w:hyperlink r:id="rId15" w:history="1"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sz w:val="24"/>
                  <w:szCs w:val="24"/>
                </w:rPr>
                <w:t>/6474/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sz w:val="24"/>
                  <w:szCs w:val="24"/>
                </w:rPr>
                <w:t>/134826/</w:t>
              </w:r>
            </w:hyperlink>
            <w:r w:rsidR="0030049B" w:rsidRPr="00D9029B">
              <w:rPr>
                <w:sz w:val="24"/>
                <w:szCs w:val="24"/>
              </w:rPr>
              <w:t xml:space="preserve">  </w:t>
            </w:r>
          </w:p>
          <w:p w:rsidR="0030049B" w:rsidRPr="00D9029B" w:rsidRDefault="00314671" w:rsidP="0030049B">
            <w:pPr>
              <w:ind w:left="142" w:firstLine="0"/>
              <w:jc w:val="left"/>
              <w:rPr>
                <w:sz w:val="24"/>
                <w:szCs w:val="24"/>
              </w:rPr>
            </w:pPr>
            <w:hyperlink r:id="rId16" w:history="1"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sz w:val="24"/>
                  <w:szCs w:val="24"/>
                </w:rPr>
                <w:t>/6001/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sz w:val="24"/>
                  <w:szCs w:val="24"/>
                </w:rPr>
                <w:t>/208783/</w:t>
              </w:r>
            </w:hyperlink>
            <w:r w:rsidR="0030049B" w:rsidRPr="00D9029B">
              <w:rPr>
                <w:sz w:val="24"/>
                <w:szCs w:val="24"/>
              </w:rPr>
              <w:t xml:space="preserve"> </w:t>
            </w:r>
          </w:p>
          <w:p w:rsidR="00A65027" w:rsidRPr="00D9029B" w:rsidRDefault="00A65027" w:rsidP="004210FF">
            <w:pPr>
              <w:autoSpaceDE w:val="0"/>
              <w:autoSpaceDN w:val="0"/>
              <w:ind w:left="74" w:right="142" w:firstLine="0"/>
              <w:jc w:val="left"/>
              <w:rPr>
                <w:rFonts w:eastAsia="MS Mincho"/>
                <w:sz w:val="24"/>
                <w:szCs w:val="24"/>
              </w:rPr>
            </w:pPr>
          </w:p>
        </w:tc>
      </w:tr>
      <w:tr w:rsidR="00F301EE" w:rsidRPr="00D9029B" w:rsidTr="00C63750">
        <w:trPr>
          <w:trHeight w:hRule="exact" w:val="170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637614" w:rsidP="00850E20">
            <w:pPr>
              <w:autoSpaceDE w:val="0"/>
              <w:autoSpaceDN w:val="0"/>
              <w:spacing w:before="76" w:line="233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63750" w:rsidRPr="00D9029B" w:rsidRDefault="00637614" w:rsidP="004210FF">
            <w:pPr>
              <w:autoSpaceDE w:val="0"/>
              <w:autoSpaceDN w:val="0"/>
              <w:ind w:left="74" w:right="142" w:firstLine="0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9029B">
              <w:rPr>
                <w:rFonts w:eastAsia="Times New Roman"/>
                <w:b/>
                <w:color w:val="000000"/>
                <w:sz w:val="24"/>
                <w:szCs w:val="24"/>
              </w:rPr>
              <w:t>Мир    моих    увлечений.</w:t>
            </w:r>
            <w:r w:rsidR="00C63750" w:rsidRPr="00D9029B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63750" w:rsidRPr="00D9029B" w:rsidRDefault="00637614" w:rsidP="004210FF">
            <w:pPr>
              <w:autoSpaceDE w:val="0"/>
              <w:autoSpaceDN w:val="0"/>
              <w:ind w:left="74" w:right="142"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 xml:space="preserve">Любимый цвет. </w:t>
            </w:r>
          </w:p>
          <w:p w:rsidR="00C63750" w:rsidRPr="00D9029B" w:rsidRDefault="00637614" w:rsidP="004210FF">
            <w:pPr>
              <w:autoSpaceDE w:val="0"/>
              <w:autoSpaceDN w:val="0"/>
              <w:ind w:left="74" w:right="142"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 xml:space="preserve">Любимая игрушка, игра. </w:t>
            </w:r>
          </w:p>
          <w:p w:rsidR="00C63750" w:rsidRPr="00D9029B" w:rsidRDefault="00637614" w:rsidP="004210FF">
            <w:pPr>
              <w:autoSpaceDE w:val="0"/>
              <w:autoSpaceDN w:val="0"/>
              <w:ind w:left="74" w:right="142"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 xml:space="preserve">Любимые занятия. </w:t>
            </w:r>
          </w:p>
          <w:p w:rsidR="00C63750" w:rsidRPr="00D9029B" w:rsidRDefault="00637614" w:rsidP="004210FF">
            <w:pPr>
              <w:autoSpaceDE w:val="0"/>
              <w:autoSpaceDN w:val="0"/>
              <w:ind w:left="74" w:right="142"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 xml:space="preserve">Мой питомец. </w:t>
            </w:r>
          </w:p>
          <w:p w:rsidR="00F301EE" w:rsidRPr="00D9029B" w:rsidRDefault="00637614" w:rsidP="004210FF">
            <w:pPr>
              <w:autoSpaceDE w:val="0"/>
              <w:autoSpaceDN w:val="0"/>
              <w:ind w:left="74" w:right="142" w:firstLine="0"/>
              <w:rPr>
                <w:rFonts w:eastAsia="MS Mincho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>Выходной день (в цирке, в зоопарке)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637614" w:rsidP="004210FF">
            <w:pPr>
              <w:autoSpaceDE w:val="0"/>
              <w:autoSpaceDN w:val="0"/>
              <w:ind w:left="74" w:right="142" w:firstLine="0"/>
              <w:jc w:val="center"/>
              <w:rPr>
                <w:rFonts w:eastAsia="MS Mincho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049B" w:rsidRPr="00D9029B" w:rsidRDefault="00314671" w:rsidP="0030049B">
            <w:pPr>
              <w:ind w:left="142" w:firstLine="0"/>
              <w:rPr>
                <w:sz w:val="24"/>
                <w:szCs w:val="24"/>
              </w:rPr>
            </w:pPr>
            <w:hyperlink r:id="rId17" w:history="1">
              <w:r w:rsidR="0030049B" w:rsidRPr="00D9029B">
                <w:rPr>
                  <w:rStyle w:val="aff6"/>
                  <w:sz w:val="24"/>
                  <w:szCs w:val="24"/>
                </w:rPr>
                <w:t>https://resh.edu.ru/subject/lesson/5013/start/134888/</w:t>
              </w:r>
            </w:hyperlink>
            <w:r w:rsidR="0030049B" w:rsidRPr="00D9029B">
              <w:rPr>
                <w:sz w:val="24"/>
                <w:szCs w:val="24"/>
              </w:rPr>
              <w:t xml:space="preserve"> </w:t>
            </w:r>
          </w:p>
          <w:p w:rsidR="0030049B" w:rsidRPr="00D9029B" w:rsidRDefault="00314671" w:rsidP="0030049B">
            <w:pPr>
              <w:ind w:left="142" w:firstLine="0"/>
              <w:rPr>
                <w:sz w:val="24"/>
                <w:szCs w:val="24"/>
              </w:rPr>
            </w:pPr>
            <w:hyperlink r:id="rId18" w:history="1"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sz w:val="24"/>
                  <w:szCs w:val="24"/>
                </w:rPr>
                <w:t>/5014/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sz w:val="24"/>
                  <w:szCs w:val="24"/>
                </w:rPr>
                <w:t>/208629/</w:t>
              </w:r>
            </w:hyperlink>
            <w:r w:rsidR="0030049B" w:rsidRPr="00D9029B">
              <w:rPr>
                <w:sz w:val="24"/>
                <w:szCs w:val="24"/>
              </w:rPr>
              <w:t xml:space="preserve"> </w:t>
            </w:r>
          </w:p>
          <w:p w:rsidR="00637614" w:rsidRPr="00D9029B" w:rsidRDefault="00314671" w:rsidP="0030049B">
            <w:pPr>
              <w:autoSpaceDE w:val="0"/>
              <w:autoSpaceDN w:val="0"/>
              <w:ind w:left="142" w:right="142" w:firstLine="0"/>
              <w:jc w:val="left"/>
              <w:rPr>
                <w:rFonts w:eastAsia="MS Mincho"/>
                <w:sz w:val="24"/>
                <w:szCs w:val="24"/>
              </w:rPr>
            </w:pPr>
            <w:hyperlink r:id="rId19" w:history="1"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sz w:val="24"/>
                  <w:szCs w:val="24"/>
                </w:rPr>
                <w:t>/5012/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sz w:val="24"/>
                  <w:szCs w:val="24"/>
                </w:rPr>
                <w:t>/135015/</w:t>
              </w:r>
            </w:hyperlink>
          </w:p>
        </w:tc>
      </w:tr>
      <w:tr w:rsidR="00F301EE" w:rsidRPr="00D9029B" w:rsidTr="00BF13A6">
        <w:trPr>
          <w:trHeight w:hRule="exact" w:val="1203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637614" w:rsidP="00850E20">
            <w:pPr>
              <w:autoSpaceDE w:val="0"/>
              <w:autoSpaceDN w:val="0"/>
              <w:spacing w:before="76" w:line="233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63750" w:rsidRPr="00D9029B" w:rsidRDefault="00637614" w:rsidP="002879A2">
            <w:pPr>
              <w:autoSpaceDE w:val="0"/>
              <w:autoSpaceDN w:val="0"/>
              <w:ind w:right="142" w:firstLine="0"/>
              <w:jc w:val="left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9029B">
              <w:rPr>
                <w:rFonts w:eastAsia="Times New Roman"/>
                <w:b/>
                <w:color w:val="000000"/>
                <w:sz w:val="24"/>
                <w:szCs w:val="24"/>
              </w:rPr>
              <w:t>Мир вокруг меня.</w:t>
            </w:r>
            <w:r w:rsidR="00C63750" w:rsidRPr="00D9029B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63750" w:rsidRPr="00D9029B" w:rsidRDefault="00637614" w:rsidP="002879A2">
            <w:pPr>
              <w:autoSpaceDE w:val="0"/>
              <w:autoSpaceDN w:val="0"/>
              <w:ind w:right="142"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 xml:space="preserve">Моя школа. </w:t>
            </w:r>
          </w:p>
          <w:p w:rsidR="00C63750" w:rsidRPr="00D9029B" w:rsidRDefault="00637614" w:rsidP="002879A2">
            <w:pPr>
              <w:autoSpaceDE w:val="0"/>
              <w:autoSpaceDN w:val="0"/>
              <w:ind w:right="142"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 xml:space="preserve">Мои друзья. </w:t>
            </w:r>
          </w:p>
          <w:p w:rsidR="00F301EE" w:rsidRPr="00D9029B" w:rsidRDefault="00637614" w:rsidP="002879A2">
            <w:pPr>
              <w:autoSpaceDE w:val="0"/>
              <w:autoSpaceDN w:val="0"/>
              <w:ind w:right="142" w:firstLine="0"/>
              <w:jc w:val="left"/>
              <w:rPr>
                <w:rFonts w:eastAsia="MS Mincho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>Моя малая Родина (город, село)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637614" w:rsidP="004210FF">
            <w:pPr>
              <w:autoSpaceDE w:val="0"/>
              <w:autoSpaceDN w:val="0"/>
              <w:ind w:left="74" w:right="142" w:firstLine="0"/>
              <w:jc w:val="center"/>
              <w:rPr>
                <w:rFonts w:eastAsia="MS Mincho"/>
                <w:sz w:val="24"/>
                <w:szCs w:val="24"/>
              </w:rPr>
            </w:pPr>
            <w:r w:rsidRPr="00D9029B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049B" w:rsidRPr="00D9029B" w:rsidRDefault="00314671" w:rsidP="00BF13A6">
            <w:pPr>
              <w:pStyle w:val="5"/>
              <w:shd w:val="clear" w:color="auto" w:fill="FFFFFF"/>
              <w:spacing w:before="0"/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/6273/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/208876/</w:t>
              </w:r>
            </w:hyperlink>
            <w:r w:rsidR="0030049B" w:rsidRPr="00D90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049B" w:rsidRPr="00D9029B" w:rsidRDefault="00314671" w:rsidP="00BF13A6">
            <w:pPr>
              <w:pStyle w:val="5"/>
              <w:shd w:val="clear" w:color="auto" w:fill="FFFFFF"/>
              <w:spacing w:before="0"/>
              <w:ind w:left="142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/6274/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/208907/</w:t>
              </w:r>
            </w:hyperlink>
            <w:r w:rsidR="0030049B" w:rsidRPr="00D90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049B" w:rsidRPr="00D9029B" w:rsidRDefault="00314671" w:rsidP="00BF13A6">
            <w:pPr>
              <w:pStyle w:val="5"/>
              <w:shd w:val="clear" w:color="auto" w:fill="FFFFFF"/>
              <w:spacing w:before="0"/>
              <w:ind w:left="142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/5959/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rFonts w:ascii="Times New Roman" w:hAnsi="Times New Roman"/>
                  <w:sz w:val="24"/>
                  <w:szCs w:val="24"/>
                </w:rPr>
                <w:t>/208690/</w:t>
              </w:r>
            </w:hyperlink>
            <w:r w:rsidR="0030049B" w:rsidRPr="00D90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7614" w:rsidRPr="00D9029B" w:rsidRDefault="00314671" w:rsidP="00BF13A6">
            <w:pPr>
              <w:autoSpaceDE w:val="0"/>
              <w:autoSpaceDN w:val="0"/>
              <w:ind w:left="142" w:right="142" w:firstLine="0"/>
              <w:jc w:val="left"/>
              <w:rPr>
                <w:rFonts w:eastAsia="MS Mincho"/>
                <w:sz w:val="24"/>
                <w:szCs w:val="24"/>
              </w:rPr>
            </w:pPr>
            <w:hyperlink r:id="rId23" w:history="1"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https</w:t>
              </w:r>
              <w:r w:rsidR="0030049B" w:rsidRPr="00D9029B">
                <w:rPr>
                  <w:rStyle w:val="aff6"/>
                  <w:sz w:val="24"/>
                  <w:szCs w:val="24"/>
                </w:rPr>
                <w:t>://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resh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edu</w:t>
              </w:r>
              <w:r w:rsidR="0030049B" w:rsidRPr="00D9029B">
                <w:rPr>
                  <w:rStyle w:val="aff6"/>
                  <w:sz w:val="24"/>
                  <w:szCs w:val="24"/>
                </w:rPr>
                <w:t>.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ru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subject</w:t>
              </w:r>
              <w:r w:rsidR="0030049B" w:rsidRPr="00D9029B">
                <w:rPr>
                  <w:rStyle w:val="aff6"/>
                  <w:sz w:val="24"/>
                  <w:szCs w:val="24"/>
                </w:rPr>
                <w:t>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lesson</w:t>
              </w:r>
              <w:r w:rsidR="0030049B" w:rsidRPr="00D9029B">
                <w:rPr>
                  <w:rStyle w:val="aff6"/>
                  <w:sz w:val="24"/>
                  <w:szCs w:val="24"/>
                </w:rPr>
                <w:t>/5955/</w:t>
              </w:r>
              <w:r w:rsidR="0030049B" w:rsidRPr="00D9029B">
                <w:rPr>
                  <w:rStyle w:val="aff6"/>
                  <w:sz w:val="24"/>
                  <w:szCs w:val="24"/>
                  <w:lang w:val="en-US"/>
                </w:rPr>
                <w:t>start</w:t>
              </w:r>
              <w:r w:rsidR="0030049B" w:rsidRPr="00D9029B">
                <w:rPr>
                  <w:rStyle w:val="aff6"/>
                  <w:sz w:val="24"/>
                  <w:szCs w:val="24"/>
                </w:rPr>
                <w:t>/208752/</w:t>
              </w:r>
            </w:hyperlink>
          </w:p>
        </w:tc>
      </w:tr>
      <w:tr w:rsidR="00F301EE" w:rsidRPr="00D9029B" w:rsidTr="000D6D44">
        <w:trPr>
          <w:trHeight w:hRule="exact" w:val="436"/>
        </w:trPr>
        <w:tc>
          <w:tcPr>
            <w:tcW w:w="7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0D6D44" w:rsidP="000D6D44">
            <w:pPr>
              <w:autoSpaceDE w:val="0"/>
              <w:autoSpaceDN w:val="0"/>
              <w:spacing w:before="78" w:line="230" w:lineRule="auto"/>
              <w:ind w:left="72" w:right="142" w:firstLine="0"/>
              <w:jc w:val="right"/>
              <w:rPr>
                <w:rFonts w:eastAsia="MS Mincho"/>
                <w:b/>
                <w:sz w:val="24"/>
                <w:szCs w:val="24"/>
              </w:rPr>
            </w:pPr>
            <w:r w:rsidRPr="00D9029B">
              <w:rPr>
                <w:rFonts w:eastAsia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F301EE" w:rsidP="000D6D44">
            <w:pPr>
              <w:autoSpaceDE w:val="0"/>
              <w:autoSpaceDN w:val="0"/>
              <w:spacing w:before="78" w:line="230" w:lineRule="auto"/>
              <w:ind w:left="72" w:right="142" w:firstLine="0"/>
              <w:jc w:val="center"/>
              <w:rPr>
                <w:rFonts w:eastAsia="MS Mincho"/>
                <w:b/>
                <w:sz w:val="24"/>
                <w:szCs w:val="24"/>
                <w:lang w:val="en-US"/>
              </w:rPr>
            </w:pPr>
            <w:r w:rsidRPr="00D9029B">
              <w:rPr>
                <w:rFonts w:eastAsia="Times New Roman"/>
                <w:b/>
                <w:sz w:val="24"/>
                <w:szCs w:val="24"/>
                <w:lang w:val="en-US"/>
              </w:rPr>
              <w:t>68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01EE" w:rsidRPr="00D9029B" w:rsidRDefault="00F301EE" w:rsidP="000D6D44">
            <w:pPr>
              <w:spacing w:after="200" w:line="276" w:lineRule="auto"/>
              <w:ind w:left="72" w:right="142" w:firstLine="0"/>
              <w:jc w:val="left"/>
              <w:rPr>
                <w:rFonts w:eastAsia="MS Mincho"/>
                <w:sz w:val="24"/>
                <w:szCs w:val="24"/>
                <w:lang w:val="en-US"/>
              </w:rPr>
            </w:pPr>
          </w:p>
        </w:tc>
      </w:tr>
    </w:tbl>
    <w:p w:rsidR="00850E20" w:rsidRPr="00D9029B" w:rsidRDefault="00850E20" w:rsidP="00850E20">
      <w:pPr>
        <w:autoSpaceDE w:val="0"/>
        <w:autoSpaceDN w:val="0"/>
        <w:spacing w:line="14" w:lineRule="exact"/>
        <w:ind w:firstLine="0"/>
        <w:jc w:val="left"/>
        <w:rPr>
          <w:rFonts w:eastAsia="MS Mincho"/>
          <w:sz w:val="22"/>
          <w:szCs w:val="22"/>
          <w:lang w:val="en-US"/>
        </w:rPr>
      </w:pPr>
    </w:p>
    <w:p w:rsidR="002879A2" w:rsidRPr="00D9029B" w:rsidRDefault="002879A2" w:rsidP="00E04EB7">
      <w:pPr>
        <w:ind w:firstLine="0"/>
        <w:rPr>
          <w:rFonts w:eastAsia="MS Mincho"/>
          <w:sz w:val="22"/>
          <w:szCs w:val="22"/>
          <w:lang w:val="en-US"/>
        </w:rPr>
      </w:pPr>
    </w:p>
    <w:p w:rsidR="0011374C" w:rsidRPr="00D9029B" w:rsidRDefault="0011374C">
      <w:pPr>
        <w:rPr>
          <w:rFonts w:eastAsia="Times New Roman"/>
          <w:b/>
        </w:rPr>
      </w:pPr>
      <w:r w:rsidRPr="00D9029B">
        <w:rPr>
          <w:rFonts w:eastAsia="Times New Roman"/>
          <w:b/>
        </w:rPr>
        <w:br w:type="page"/>
      </w:r>
    </w:p>
    <w:p w:rsidR="0011374C" w:rsidRPr="00D9029B" w:rsidRDefault="0011374C" w:rsidP="00E04EB7">
      <w:pPr>
        <w:ind w:firstLine="0"/>
        <w:rPr>
          <w:rFonts w:eastAsia="Times New Roman"/>
          <w:b/>
        </w:rPr>
        <w:sectPr w:rsidR="0011374C" w:rsidRPr="00D9029B" w:rsidSect="0011374C">
          <w:pgSz w:w="16840" w:h="11901" w:orient="landscape"/>
          <w:pgMar w:top="1134" w:right="680" w:bottom="1134" w:left="1701" w:header="720" w:footer="720" w:gutter="0"/>
          <w:cols w:space="720" w:equalWidth="0">
            <w:col w:w="15397" w:space="0"/>
          </w:cols>
          <w:docGrid w:linePitch="381"/>
        </w:sectPr>
      </w:pPr>
    </w:p>
    <w:p w:rsidR="002879A2" w:rsidRPr="00D9029B" w:rsidRDefault="002879A2" w:rsidP="00E04EB7">
      <w:pPr>
        <w:ind w:firstLine="0"/>
        <w:rPr>
          <w:rFonts w:eastAsia="Times New Roman"/>
          <w:b/>
        </w:rPr>
      </w:pPr>
    </w:p>
    <w:p w:rsidR="0011374C" w:rsidRPr="00D9029B" w:rsidRDefault="0011374C" w:rsidP="0011374C">
      <w:pPr>
        <w:ind w:firstLine="0"/>
        <w:rPr>
          <w:rFonts w:eastAsia="MS Mincho"/>
          <w:sz w:val="22"/>
          <w:szCs w:val="22"/>
          <w:lang w:val="en-US"/>
        </w:rPr>
      </w:pPr>
      <w:r w:rsidRPr="00D9029B">
        <w:rPr>
          <w:rFonts w:eastAsia="Times New Roman"/>
          <w:b/>
          <w:lang w:val="en-US"/>
        </w:rPr>
        <w:t xml:space="preserve">ТЕМАТИЧЕСКОЕ </w:t>
      </w:r>
      <w:r w:rsidRPr="00D9029B">
        <w:rPr>
          <w:rFonts w:eastAsia="Times New Roman"/>
          <w:b/>
        </w:rPr>
        <w:t>ПЛАНИРОВАНИЕ</w:t>
      </w:r>
    </w:p>
    <w:p w:rsidR="0011374C" w:rsidRPr="00D9029B" w:rsidRDefault="0011374C" w:rsidP="0011374C">
      <w:pPr>
        <w:autoSpaceDE w:val="0"/>
        <w:autoSpaceDN w:val="0"/>
        <w:spacing w:after="92" w:line="374" w:lineRule="auto"/>
        <w:ind w:right="792" w:firstLine="0"/>
        <w:rPr>
          <w:rFonts w:eastAsia="MS Mincho"/>
          <w:sz w:val="24"/>
          <w:szCs w:val="24"/>
          <w:lang w:val="en-US"/>
        </w:rPr>
      </w:pPr>
      <w:r w:rsidRPr="00D9029B">
        <w:rPr>
          <w:rFonts w:eastAsia="Times New Roman"/>
          <w:b/>
          <w:color w:val="000000"/>
          <w:sz w:val="24"/>
          <w:szCs w:val="24"/>
          <w:lang w:val="en-US"/>
        </w:rPr>
        <w:t>2 КЛАСС</w:t>
      </w:r>
    </w:p>
    <w:tbl>
      <w:tblPr>
        <w:tblW w:w="921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275"/>
        <w:gridCol w:w="3544"/>
      </w:tblGrid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ind w:left="135" w:firstLine="44"/>
            </w:pPr>
            <w:r w:rsidRPr="00D9029B">
              <w:rPr>
                <w:b/>
                <w:color w:val="000000"/>
                <w:sz w:val="24"/>
              </w:rPr>
              <w:t xml:space="preserve">№ п/п </w:t>
            </w:r>
          </w:p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</w:p>
        </w:tc>
        <w:tc>
          <w:tcPr>
            <w:tcW w:w="368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ind w:left="135"/>
            </w:pPr>
            <w:r w:rsidRPr="00D9029B">
              <w:rPr>
                <w:b/>
                <w:color w:val="000000"/>
                <w:sz w:val="24"/>
              </w:rPr>
              <w:t xml:space="preserve">Тема урока 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b/>
                <w:color w:val="000000"/>
                <w:sz w:val="24"/>
              </w:rPr>
            </w:pPr>
            <w:r w:rsidRPr="00D9029B"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 xml:space="preserve">Электронные цифровые образовательные ресурсы </w:t>
            </w:r>
          </w:p>
          <w:p w:rsidR="0011374C" w:rsidRPr="00D9029B" w:rsidRDefault="0011374C" w:rsidP="007D259B"/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1</w:t>
            </w:r>
          </w:p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</w:p>
        </w:tc>
        <w:tc>
          <w:tcPr>
            <w:tcW w:w="36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Давай познакомимся!</w:t>
            </w:r>
          </w:p>
          <w:p w:rsidR="0011374C" w:rsidRPr="00D9029B" w:rsidRDefault="0011374C" w:rsidP="007D259B"/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/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2</w:t>
            </w:r>
          </w:p>
        </w:tc>
        <w:tc>
          <w:tcPr>
            <w:tcW w:w="36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Приветствие. Прощание.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/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3</w:t>
            </w:r>
          </w:p>
        </w:tc>
        <w:tc>
          <w:tcPr>
            <w:tcW w:w="36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поздороваться и представиться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/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4</w:t>
            </w:r>
          </w:p>
        </w:tc>
        <w:tc>
          <w:tcPr>
            <w:tcW w:w="36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Знакомство.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314671" w:rsidP="007D259B">
            <w:pPr>
              <w:ind w:firstLine="0"/>
            </w:pPr>
            <w:hyperlink r:id="rId24" w:history="1"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https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://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resh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edu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subject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lesson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/4273/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start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/208536/</w:t>
              </w:r>
            </w:hyperlink>
          </w:p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</w:p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5</w:t>
            </w:r>
          </w:p>
        </w:tc>
        <w:tc>
          <w:tcPr>
            <w:tcW w:w="36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представить друга?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/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6</w:t>
            </w:r>
          </w:p>
        </w:tc>
        <w:tc>
          <w:tcPr>
            <w:tcW w:w="36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уточнить, переспросить?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/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7</w:t>
            </w:r>
          </w:p>
        </w:tc>
        <w:tc>
          <w:tcPr>
            <w:tcW w:w="36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дать отрицательный ответ?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/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8</w:t>
            </w:r>
          </w:p>
        </w:tc>
        <w:tc>
          <w:tcPr>
            <w:tcW w:w="36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Повторение по теме «Знакомство».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314671" w:rsidP="007D259B">
            <w:pPr>
              <w:ind w:firstLine="0"/>
            </w:pPr>
            <w:hyperlink r:id="rId25" w:history="1"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https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://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resh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edu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subject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lesson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/5959/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start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/208690/</w:t>
              </w:r>
            </w:hyperlink>
          </w:p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</w:p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9</w:t>
            </w:r>
          </w:p>
        </w:tc>
        <w:tc>
          <w:tcPr>
            <w:tcW w:w="36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представить взрослых?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/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10</w:t>
            </w:r>
          </w:p>
        </w:tc>
        <w:tc>
          <w:tcPr>
            <w:tcW w:w="36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выяснить, кто это?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/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11</w:t>
            </w:r>
          </w:p>
        </w:tc>
        <w:tc>
          <w:tcPr>
            <w:tcW w:w="36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спросить, кто это?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/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12</w:t>
            </w:r>
          </w:p>
        </w:tc>
        <w:tc>
          <w:tcPr>
            <w:tcW w:w="36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зовут сверстников?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/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13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зовут взрослых?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14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Повторение по теме «Знакомство. Приветствие. Прощание».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63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firstLine="0"/>
              <w:rPr>
                <w:sz w:val="24"/>
                <w:szCs w:val="24"/>
              </w:rPr>
            </w:pPr>
            <w:hyperlink r:id="rId26" w:history="1"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https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://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resh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edu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subject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lesson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/4271/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start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/208598/</w:t>
              </w:r>
            </w:hyperlink>
            <w:r w:rsidR="0011374C" w:rsidRPr="00D9029B">
              <w:rPr>
                <w:sz w:val="24"/>
                <w:szCs w:val="24"/>
              </w:rPr>
              <w:t xml:space="preserve"> </w:t>
            </w:r>
          </w:p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15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Лексико-грамматический тест по теме «Знакомство».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63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680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lastRenderedPageBreak/>
              <w:t>16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Работа над ошибками.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Повторительно-обобщающий урок по теме «Знакомство».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17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спросить, кто откуда?</w:t>
            </w:r>
          </w:p>
          <w:p w:rsidR="0011374C" w:rsidRPr="00D9029B" w:rsidRDefault="0011374C" w:rsidP="007D259B">
            <w:pPr>
              <w:ind w:left="135" w:firstLine="49"/>
              <w:rPr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18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спросить о возрасте?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19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Что мы можем сообщить о себе?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20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Карта Германии. Немецкие города.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firstLine="0"/>
              <w:jc w:val="left"/>
              <w:rPr>
                <w:sz w:val="24"/>
                <w:szCs w:val="24"/>
              </w:rPr>
            </w:pPr>
            <w:hyperlink r:id="rId27" w:history="1"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https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://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resh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edu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subject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lesson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/5960/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start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/208659/</w:t>
              </w:r>
            </w:hyperlink>
            <w:r w:rsidR="0011374C" w:rsidRPr="00D9029B">
              <w:rPr>
                <w:sz w:val="24"/>
                <w:szCs w:val="24"/>
              </w:rPr>
              <w:t xml:space="preserve"> </w:t>
            </w:r>
          </w:p>
          <w:p w:rsidR="0011374C" w:rsidRPr="00D9029B" w:rsidRDefault="0011374C" w:rsidP="007D259B">
            <w:pPr>
              <w:ind w:firstLine="0"/>
              <w:jc w:val="left"/>
              <w:rPr>
                <w:sz w:val="24"/>
                <w:szCs w:val="24"/>
              </w:rPr>
            </w:pPr>
          </w:p>
          <w:p w:rsidR="0011374C" w:rsidRPr="00D9029B" w:rsidRDefault="0011374C" w:rsidP="007D259B">
            <w:pPr>
              <w:ind w:firstLine="0"/>
              <w:jc w:val="left"/>
              <w:rPr>
                <w:sz w:val="24"/>
                <w:szCs w:val="24"/>
              </w:rPr>
            </w:pPr>
          </w:p>
          <w:p w:rsidR="0011374C" w:rsidRPr="00D9029B" w:rsidRDefault="0011374C" w:rsidP="007D259B">
            <w:pPr>
              <w:autoSpaceDE w:val="0"/>
              <w:autoSpaceDN w:val="0"/>
              <w:ind w:left="74" w:firstLine="0"/>
              <w:jc w:val="left"/>
              <w:rPr>
                <w:rFonts w:eastAsia="MS Mincho"/>
                <w:sz w:val="24"/>
                <w:szCs w:val="24"/>
              </w:rPr>
            </w:pPr>
          </w:p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21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Названия родной страны и страны/стран изучаемого языка, их столицы.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22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У нас в гостях персонажи детских сказок.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autoSpaceDE w:val="0"/>
              <w:autoSpaceDN w:val="0"/>
              <w:ind w:firstLine="0"/>
              <w:jc w:val="left"/>
              <w:rPr>
                <w:rFonts w:eastAsia="MS Mincho"/>
                <w:color w:val="0563C1" w:themeColor="hyperlink"/>
                <w:sz w:val="24"/>
                <w:szCs w:val="24"/>
                <w:u w:val="single"/>
              </w:rPr>
            </w:pPr>
            <w:hyperlink r:id="rId28" w:history="1">
              <w:r w:rsidR="0011374C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https</w:t>
              </w:r>
              <w:r w:rsidR="0011374C" w:rsidRPr="00D9029B">
                <w:rPr>
                  <w:rStyle w:val="aff6"/>
                  <w:rFonts w:eastAsia="MS Mincho"/>
                  <w:sz w:val="24"/>
                  <w:szCs w:val="24"/>
                </w:rPr>
                <w:t>://</w:t>
              </w:r>
              <w:r w:rsidR="0011374C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resh</w:t>
              </w:r>
              <w:r w:rsidR="0011374C" w:rsidRPr="00D9029B">
                <w:rPr>
                  <w:rStyle w:val="aff6"/>
                  <w:rFonts w:eastAsia="MS Mincho"/>
                  <w:sz w:val="24"/>
                  <w:szCs w:val="24"/>
                </w:rPr>
                <w:t>.</w:t>
              </w:r>
              <w:r w:rsidR="0011374C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edu</w:t>
              </w:r>
              <w:r w:rsidR="0011374C" w:rsidRPr="00D9029B">
                <w:rPr>
                  <w:rStyle w:val="aff6"/>
                  <w:rFonts w:eastAsia="MS Mincho"/>
                  <w:sz w:val="24"/>
                  <w:szCs w:val="24"/>
                </w:rPr>
                <w:t>.</w:t>
              </w:r>
              <w:r w:rsidR="0011374C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ru</w:t>
              </w:r>
              <w:r w:rsidR="0011374C" w:rsidRPr="00D9029B">
                <w:rPr>
                  <w:rStyle w:val="aff6"/>
                  <w:rFonts w:eastAsia="MS Mincho"/>
                  <w:sz w:val="24"/>
                  <w:szCs w:val="24"/>
                </w:rPr>
                <w:t>/</w:t>
              </w:r>
              <w:r w:rsidR="0011374C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subject</w:t>
              </w:r>
              <w:r w:rsidR="0011374C" w:rsidRPr="00D9029B">
                <w:rPr>
                  <w:rStyle w:val="aff6"/>
                  <w:rFonts w:eastAsia="MS Mincho"/>
                  <w:sz w:val="24"/>
                  <w:szCs w:val="24"/>
                </w:rPr>
                <w:t>/</w:t>
              </w:r>
              <w:r w:rsidR="0011374C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lesson</w:t>
              </w:r>
              <w:r w:rsidR="0011374C" w:rsidRPr="00D9029B">
                <w:rPr>
                  <w:rStyle w:val="aff6"/>
                  <w:rFonts w:eastAsia="MS Mincho"/>
                  <w:sz w:val="24"/>
                  <w:szCs w:val="24"/>
                </w:rPr>
                <w:t>/6270/</w:t>
              </w:r>
              <w:r w:rsidR="0011374C" w:rsidRPr="00D9029B">
                <w:rPr>
                  <w:rStyle w:val="aff6"/>
                  <w:rFonts w:eastAsia="MS Mincho"/>
                  <w:sz w:val="24"/>
                  <w:szCs w:val="24"/>
                  <w:lang w:val="en-US"/>
                </w:rPr>
                <w:t>start</w:t>
              </w:r>
              <w:r w:rsidR="0011374C" w:rsidRPr="00D9029B">
                <w:rPr>
                  <w:rStyle w:val="aff6"/>
                  <w:rFonts w:eastAsia="MS Mincho"/>
                  <w:sz w:val="24"/>
                  <w:szCs w:val="24"/>
                </w:rPr>
                <w:t>/209031/</w:t>
              </w:r>
            </w:hyperlink>
          </w:p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23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Кто придет на «Праздник алфавита»?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firstLine="0"/>
              <w:jc w:val="left"/>
              <w:rPr>
                <w:sz w:val="24"/>
                <w:szCs w:val="24"/>
              </w:rPr>
            </w:pPr>
            <w:hyperlink r:id="rId29" w:history="1"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https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://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resh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edu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subject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lesson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/4309/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start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/208721/</w:t>
              </w:r>
            </w:hyperlink>
            <w:r w:rsidR="0011374C" w:rsidRPr="00D9029B">
              <w:rPr>
                <w:sz w:val="24"/>
                <w:szCs w:val="24"/>
              </w:rPr>
              <w:t xml:space="preserve"> </w:t>
            </w:r>
          </w:p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24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сказать, кто какой?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25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Какие персонажи детских книг?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26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Города Германии.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27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Готовимся к празднику алфавита.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28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Сказочные герои рассказывают о себе.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29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color w:val="000000"/>
                <w:sz w:val="24"/>
              </w:rPr>
              <w:t>Литературный персонаж (описание)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30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Новый год и Рождество.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31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color w:val="000000"/>
                <w:sz w:val="24"/>
              </w:rPr>
              <w:t>Любимая еда на праздниках. День рождения и Новый Год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firstLine="0"/>
              <w:jc w:val="left"/>
              <w:rPr>
                <w:sz w:val="24"/>
                <w:szCs w:val="24"/>
              </w:rPr>
            </w:pPr>
            <w:hyperlink r:id="rId30" w:history="1"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https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://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resh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edu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subject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lesson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/6001/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start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/208783/</w:t>
              </w:r>
            </w:hyperlink>
            <w:r w:rsidR="0011374C" w:rsidRPr="00D9029B">
              <w:rPr>
                <w:sz w:val="24"/>
                <w:szCs w:val="24"/>
              </w:rPr>
              <w:t xml:space="preserve"> </w:t>
            </w:r>
          </w:p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32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 xml:space="preserve"> 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Лексико-грамматический тест.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color w:val="000000"/>
                <w:sz w:val="24"/>
              </w:rPr>
            </w:pPr>
            <w:r w:rsidRPr="00D9029B">
              <w:rPr>
                <w:sz w:val="24"/>
                <w:szCs w:val="24"/>
              </w:rPr>
              <w:t>«Родная страна и страны изучаемого языка».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lastRenderedPageBreak/>
              <w:t>33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Повторительно-обобщающий урок по теме «Немецкий алфавит»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34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Новые персонажи нашего учебника.</w:t>
            </w:r>
          </w:p>
          <w:p w:rsidR="0011374C" w:rsidRPr="00D9029B" w:rsidRDefault="0011374C" w:rsidP="007D259B">
            <w:pPr>
              <w:spacing w:after="160" w:line="259" w:lineRule="auto"/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left="33" w:firstLine="0"/>
              <w:rPr>
                <w:sz w:val="24"/>
                <w:szCs w:val="24"/>
              </w:rPr>
            </w:pPr>
            <w:hyperlink r:id="rId31" w:history="1"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https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://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resh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edu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subject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lesson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/6474/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start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/134826/</w:t>
              </w:r>
            </w:hyperlink>
            <w:r w:rsidR="0011374C" w:rsidRPr="00D9029B">
              <w:rPr>
                <w:sz w:val="24"/>
                <w:szCs w:val="24"/>
              </w:rPr>
              <w:t xml:space="preserve">  </w:t>
            </w:r>
          </w:p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35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Наши новые друзья.</w:t>
            </w:r>
          </w:p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36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Что мы уже знаем о наших персонажах.</w:t>
            </w:r>
          </w:p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75"/>
                <w:tab w:val="left" w:pos="102"/>
                <w:tab w:val="left" w:pos="327"/>
              </w:tabs>
              <w:ind w:left="-242" w:right="34" w:firstLine="286"/>
              <w:jc w:val="left"/>
            </w:pPr>
            <w:r w:rsidRPr="00D9029B">
              <w:t>37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Мой любимый персонаж.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33" w:firstLine="0"/>
              <w:rPr>
                <w:sz w:val="24"/>
                <w:szCs w:val="24"/>
              </w:rPr>
            </w:pPr>
          </w:p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38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Моя любимая сказка.</w:t>
            </w:r>
          </w:p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39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Чьи это фотографии?</w:t>
            </w:r>
          </w:p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40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Семейные фотографии.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41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Семья Сабины.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42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Моя семья.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43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Письмо от Свена.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44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Любимые занятия моей семьи.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45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Повторение по теме «Моя семья».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46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 xml:space="preserve">Мой день рождения. </w:t>
            </w:r>
          </w:p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47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color w:val="000000"/>
                <w:sz w:val="24"/>
              </w:rPr>
              <w:t>Мир моих увлечений. Мои любимые игрушки.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48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Мои занятия в школе.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left="-242" w:right="34" w:firstLine="286"/>
              <w:jc w:val="left"/>
            </w:pPr>
            <w:r w:rsidRPr="00D9029B">
              <w:t>49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Повторение по теме «Мир моего «я».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right="34" w:firstLine="44"/>
              <w:jc w:val="left"/>
            </w:pPr>
            <w:r w:rsidRPr="00D9029B">
              <w:t>50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Лексико-грамматический тест.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327"/>
              </w:tabs>
              <w:ind w:right="34" w:firstLine="44"/>
              <w:jc w:val="left"/>
            </w:pPr>
            <w:r w:rsidRPr="00D9029B">
              <w:t>51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Работа над ошибками.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Повторительно-обобщающий урок по теме «Мир моего «я».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475"/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52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Что Сабина и Свен охотно делают дома?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53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Что мы делаем с удовольствием?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firstLine="0"/>
              <w:rPr>
                <w:sz w:val="24"/>
                <w:szCs w:val="24"/>
              </w:rPr>
            </w:pPr>
            <w:hyperlink r:id="rId32" w:history="1"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https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://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resh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edu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subject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lesson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/5013/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start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/134888/</w:t>
              </w:r>
            </w:hyperlink>
            <w:r w:rsidR="0011374C" w:rsidRPr="00D9029B">
              <w:rPr>
                <w:sz w:val="24"/>
                <w:szCs w:val="24"/>
              </w:rPr>
              <w:t xml:space="preserve"> </w:t>
            </w:r>
          </w:p>
          <w:p w:rsidR="0011374C" w:rsidRPr="00D9029B" w:rsidRDefault="0011374C" w:rsidP="007D259B">
            <w:pPr>
              <w:ind w:firstLine="0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lastRenderedPageBreak/>
              <w:t>54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Что Сабина и Свен не делают?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firstLine="0"/>
              <w:rPr>
                <w:sz w:val="24"/>
                <w:szCs w:val="24"/>
              </w:rPr>
            </w:pPr>
            <w:hyperlink r:id="rId33" w:history="1"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https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://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resh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edu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.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subject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lesson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/5014/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  <w:lang w:val="en-US"/>
                </w:rPr>
                <w:t>start</w:t>
              </w:r>
              <w:r w:rsidR="0011374C" w:rsidRPr="00D9029B">
                <w:rPr>
                  <w:color w:val="0563C1" w:themeColor="hyperlink"/>
                  <w:sz w:val="24"/>
                  <w:szCs w:val="24"/>
                  <w:u w:val="single"/>
                </w:rPr>
                <w:t>/208629/</w:t>
              </w:r>
            </w:hyperlink>
            <w:r w:rsidR="0011374C" w:rsidRPr="00D9029B">
              <w:rPr>
                <w:sz w:val="24"/>
                <w:szCs w:val="24"/>
              </w:rPr>
              <w:t xml:space="preserve"> </w:t>
            </w:r>
          </w:p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55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Любимый цвет.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56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 xml:space="preserve">Любимая игрушка, игра. 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57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Любимые занятия.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left="135" w:firstLine="0"/>
            </w:pPr>
            <w:hyperlink r:id="rId34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</w:t>
              </w:r>
              <w:r w:rsidR="0011374C" w:rsidRPr="00D9029B">
                <w:rPr>
                  <w:rStyle w:val="aff6"/>
                  <w:sz w:val="24"/>
                  <w:szCs w:val="24"/>
                </w:rPr>
                <w:t>://</w:t>
              </w:r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resh</w:t>
              </w:r>
              <w:r w:rsidR="0011374C" w:rsidRPr="00D9029B">
                <w:rPr>
                  <w:rStyle w:val="aff6"/>
                  <w:sz w:val="24"/>
                  <w:szCs w:val="24"/>
                </w:rPr>
                <w:t>.</w:t>
              </w:r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edu</w:t>
              </w:r>
              <w:r w:rsidR="0011374C" w:rsidRPr="00D9029B">
                <w:rPr>
                  <w:rStyle w:val="aff6"/>
                  <w:sz w:val="24"/>
                  <w:szCs w:val="24"/>
                </w:rPr>
                <w:t>.</w:t>
              </w:r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ru</w:t>
              </w:r>
              <w:r w:rsidR="0011374C" w:rsidRPr="00D9029B">
                <w:rPr>
                  <w:rStyle w:val="aff6"/>
                  <w:sz w:val="24"/>
                  <w:szCs w:val="24"/>
                </w:rPr>
                <w:t>/</w:t>
              </w:r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subject</w:t>
              </w:r>
              <w:r w:rsidR="0011374C" w:rsidRPr="00D9029B">
                <w:rPr>
                  <w:rStyle w:val="aff6"/>
                  <w:sz w:val="24"/>
                  <w:szCs w:val="24"/>
                </w:rPr>
                <w:t>/</w:t>
              </w:r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lesson</w:t>
              </w:r>
              <w:r w:rsidR="0011374C" w:rsidRPr="00D9029B">
                <w:rPr>
                  <w:rStyle w:val="aff6"/>
                  <w:sz w:val="24"/>
                  <w:szCs w:val="24"/>
                </w:rPr>
                <w:t>/5012/</w:t>
              </w:r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start</w:t>
              </w:r>
              <w:r w:rsidR="0011374C" w:rsidRPr="00D9029B">
                <w:rPr>
                  <w:rStyle w:val="aff6"/>
                  <w:sz w:val="24"/>
                  <w:szCs w:val="24"/>
                </w:rPr>
                <w:t>/135015/</w:t>
              </w:r>
            </w:hyperlink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58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Мой питомец.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59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Выходной день (в цирке, в зоопарке) Что мы только не делаем!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60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Занятия в школе.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61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О чем говорят немецкие дети?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color w:val="000000"/>
                <w:sz w:val="24"/>
              </w:rPr>
            </w:pPr>
            <w:r w:rsidRPr="00D9029B">
              <w:rPr>
                <w:sz w:val="24"/>
                <w:szCs w:val="24"/>
              </w:rPr>
              <w:t>Аня и Саша пишут письма Сабине и Свену.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62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Моя школа. Кто хочет, тот сможет.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firstLine="0"/>
            </w:pPr>
            <w:hyperlink r:id="rId35" w:history="1"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https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://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resh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.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edu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.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ru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/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subject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/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lesson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/6274/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start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/208907/</w:t>
              </w:r>
            </w:hyperlink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63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Мои друзья. Как рассмешить принцессу?</w:t>
            </w:r>
          </w:p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firstLine="0"/>
            </w:pPr>
            <w:hyperlink r:id="rId36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</w:t>
              </w:r>
              <w:r w:rsidR="0011374C" w:rsidRPr="00D9029B">
                <w:rPr>
                  <w:rStyle w:val="aff6"/>
                  <w:sz w:val="24"/>
                  <w:szCs w:val="24"/>
                </w:rPr>
                <w:t>://</w:t>
              </w:r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resh</w:t>
              </w:r>
              <w:r w:rsidR="0011374C" w:rsidRPr="00D9029B">
                <w:rPr>
                  <w:rStyle w:val="aff6"/>
                  <w:sz w:val="24"/>
                  <w:szCs w:val="24"/>
                </w:rPr>
                <w:t>.</w:t>
              </w:r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edu</w:t>
              </w:r>
              <w:r w:rsidR="0011374C" w:rsidRPr="00D9029B">
                <w:rPr>
                  <w:rStyle w:val="aff6"/>
                  <w:sz w:val="24"/>
                  <w:szCs w:val="24"/>
                </w:rPr>
                <w:t>.</w:t>
              </w:r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ru</w:t>
              </w:r>
              <w:r w:rsidR="0011374C" w:rsidRPr="00D9029B">
                <w:rPr>
                  <w:rStyle w:val="aff6"/>
                  <w:sz w:val="24"/>
                  <w:szCs w:val="24"/>
                </w:rPr>
                <w:t>/</w:t>
              </w:r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subject</w:t>
              </w:r>
              <w:r w:rsidR="0011374C" w:rsidRPr="00D9029B">
                <w:rPr>
                  <w:rStyle w:val="aff6"/>
                  <w:sz w:val="24"/>
                  <w:szCs w:val="24"/>
                </w:rPr>
                <w:t>/</w:t>
              </w:r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lesson</w:t>
              </w:r>
              <w:r w:rsidR="0011374C" w:rsidRPr="00D9029B">
                <w:rPr>
                  <w:rStyle w:val="aff6"/>
                  <w:sz w:val="24"/>
                  <w:szCs w:val="24"/>
                </w:rPr>
                <w:t>/5955/</w:t>
              </w:r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start</w:t>
              </w:r>
              <w:r w:rsidR="0011374C" w:rsidRPr="00D9029B">
                <w:rPr>
                  <w:rStyle w:val="aff6"/>
                  <w:sz w:val="24"/>
                  <w:szCs w:val="24"/>
                </w:rPr>
                <w:t>/208752/</w:t>
              </w:r>
            </w:hyperlink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64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Моя малая родина. Добро пожаловать на наш праздник!</w:t>
            </w:r>
          </w:p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firstLine="0"/>
            </w:pPr>
            <w:hyperlink r:id="rId37" w:history="1"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https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://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resh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.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edu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.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ru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/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subject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/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lesson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/5959/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val="en-US" w:eastAsia="ru-RU"/>
                </w:rPr>
                <w:t>start</w:t>
              </w:r>
              <w:r w:rsidR="0011374C" w:rsidRPr="00D9029B">
                <w:rPr>
                  <w:rStyle w:val="aff6"/>
                  <w:rFonts w:eastAsia="Times New Roman"/>
                  <w:bCs/>
                  <w:sz w:val="24"/>
                  <w:szCs w:val="24"/>
                  <w:lang w:eastAsia="ru-RU"/>
                </w:rPr>
                <w:t>/208690/</w:t>
              </w:r>
            </w:hyperlink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65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Повторение по теме «Мир вокруг меня».</w:t>
            </w:r>
          </w:p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hd w:val="clear" w:color="auto" w:fill="FFFFFF"/>
              <w:ind w:firstLine="0"/>
              <w:jc w:val="left"/>
              <w:outlineLvl w:val="4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hyperlink r:id="rId38" w:history="1"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://</w:t>
              </w:r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resh</w:t>
              </w:r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.</w:t>
              </w:r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edu</w:t>
              </w:r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.</w:t>
              </w:r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/</w:t>
              </w:r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subject</w:t>
              </w:r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/</w:t>
              </w:r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lesson</w:t>
              </w:r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/6273/</w:t>
              </w:r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val="en-US" w:eastAsia="ru-RU"/>
                </w:rPr>
                <w:t>start</w:t>
              </w:r>
              <w:r w:rsidR="0011374C" w:rsidRPr="00D9029B">
                <w:rPr>
                  <w:rFonts w:eastAsia="Times New Roman"/>
                  <w:bCs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/208876/</w:t>
              </w:r>
            </w:hyperlink>
            <w:r w:rsidR="0011374C" w:rsidRPr="00D9029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11374C" w:rsidRPr="00D9029B" w:rsidRDefault="0011374C" w:rsidP="007D259B">
            <w:pPr>
              <w:shd w:val="clear" w:color="auto" w:fill="FFFFFF"/>
              <w:ind w:firstLine="0"/>
              <w:jc w:val="left"/>
              <w:outlineLvl w:val="4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66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Лексико-грамматический тест.</w:t>
            </w:r>
          </w:p>
          <w:p w:rsidR="0011374C" w:rsidRPr="00D9029B" w:rsidRDefault="0011374C" w:rsidP="007D259B">
            <w:pPr>
              <w:ind w:right="35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67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Работа над ошибками.</w:t>
            </w:r>
          </w:p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Повторительно-обобщающий урок по теме «Мир вокруг меня».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0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firstLine="44"/>
            </w:pPr>
            <w:r w:rsidRPr="00D9029B">
              <w:t>68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right="35" w:firstLine="0"/>
              <w:contextualSpacing/>
              <w:jc w:val="left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Подведение итогов. Что я знаю о немецкой кульуре?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616"/>
              </w:tabs>
              <w:ind w:firstLine="49"/>
              <w:jc w:val="center"/>
              <w:rPr>
                <w:color w:val="000000"/>
                <w:sz w:val="24"/>
              </w:rPr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</w:p>
        </w:tc>
      </w:tr>
    </w:tbl>
    <w:p w:rsidR="0011374C" w:rsidRPr="00D9029B" w:rsidRDefault="0011374C" w:rsidP="0011374C">
      <w:pPr>
        <w:spacing w:after="200" w:line="276" w:lineRule="auto"/>
        <w:ind w:firstLine="0"/>
        <w:jc w:val="left"/>
        <w:rPr>
          <w:rFonts w:eastAsia="MS Mincho"/>
          <w:sz w:val="22"/>
          <w:szCs w:val="22"/>
        </w:rPr>
      </w:pPr>
    </w:p>
    <w:p w:rsidR="0011374C" w:rsidRPr="00D9029B" w:rsidRDefault="0011374C" w:rsidP="0011374C">
      <w:pPr>
        <w:spacing w:after="200" w:line="276" w:lineRule="auto"/>
        <w:ind w:firstLine="0"/>
        <w:jc w:val="left"/>
        <w:rPr>
          <w:rFonts w:eastAsia="MS Mincho"/>
          <w:sz w:val="22"/>
          <w:szCs w:val="22"/>
        </w:rPr>
        <w:sectPr w:rsidR="0011374C" w:rsidRPr="00D9029B" w:rsidSect="0011374C">
          <w:pgSz w:w="11901" w:h="16840"/>
          <w:pgMar w:top="1701" w:right="1134" w:bottom="680" w:left="1134" w:header="720" w:footer="720" w:gutter="0"/>
          <w:cols w:space="720" w:equalWidth="0">
            <w:col w:w="15397" w:space="0"/>
          </w:cols>
          <w:docGrid w:linePitch="381"/>
        </w:sectPr>
      </w:pPr>
    </w:p>
    <w:p w:rsidR="0011374C" w:rsidRPr="00D9029B" w:rsidRDefault="0011374C" w:rsidP="0011374C">
      <w:pPr>
        <w:ind w:left="120"/>
      </w:pPr>
      <w:r w:rsidRPr="00D9029B">
        <w:rPr>
          <w:b/>
          <w:color w:val="000000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97"/>
        <w:gridCol w:w="3548"/>
        <w:gridCol w:w="1679"/>
        <w:gridCol w:w="1754"/>
        <w:gridCol w:w="5324"/>
      </w:tblGrid>
      <w:tr w:rsidR="0011374C" w:rsidRPr="00D9029B" w:rsidTr="007D259B">
        <w:trPr>
          <w:trHeight w:val="144"/>
          <w:tblCellSpacing w:w="20" w:type="nil"/>
        </w:trPr>
        <w:tc>
          <w:tcPr>
            <w:tcW w:w="16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</w:pPr>
            <w:r w:rsidRPr="00D9029B">
              <w:rPr>
                <w:b/>
                <w:color w:val="000000"/>
                <w:sz w:val="24"/>
              </w:rPr>
              <w:t xml:space="preserve">№ п/п </w:t>
            </w:r>
          </w:p>
          <w:p w:rsidR="0011374C" w:rsidRPr="00D9029B" w:rsidRDefault="0011374C" w:rsidP="007D259B">
            <w:pPr>
              <w:ind w:left="135"/>
            </w:pPr>
          </w:p>
        </w:tc>
        <w:tc>
          <w:tcPr>
            <w:tcW w:w="3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 w:firstLine="51"/>
              <w:jc w:val="left"/>
            </w:pPr>
            <w:r w:rsidRPr="00D9029B">
              <w:rPr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11374C" w:rsidRPr="00D9029B" w:rsidRDefault="0011374C" w:rsidP="007D259B">
            <w:pPr>
              <w:ind w:left="135" w:firstLine="51"/>
              <w:jc w:val="left"/>
            </w:pPr>
          </w:p>
        </w:tc>
        <w:tc>
          <w:tcPr>
            <w:tcW w:w="8757" w:type="dxa"/>
            <w:gridSpan w:val="3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r w:rsidRPr="00D9029B">
              <w:rPr>
                <w:b/>
                <w:color w:val="000000"/>
                <w:sz w:val="24"/>
              </w:rPr>
              <w:t>Количество часов</w:t>
            </w: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/>
        </w:tc>
        <w:tc>
          <w:tcPr>
            <w:tcW w:w="35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ind w:firstLine="51"/>
              <w:jc w:val="left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  <w:jc w:val="center"/>
            </w:pPr>
            <w:r w:rsidRPr="00D9029B">
              <w:rPr>
                <w:b/>
                <w:color w:val="000000"/>
                <w:sz w:val="24"/>
              </w:rPr>
              <w:t>Всего</w:t>
            </w:r>
          </w:p>
          <w:p w:rsidR="0011374C" w:rsidRPr="00D9029B" w:rsidRDefault="0011374C" w:rsidP="007D259B">
            <w:pPr>
              <w:ind w:left="135"/>
              <w:jc w:val="center"/>
            </w:pP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 w:hanging="87"/>
              <w:jc w:val="center"/>
            </w:pPr>
            <w:r w:rsidRPr="00D9029B">
              <w:rPr>
                <w:b/>
                <w:color w:val="000000"/>
                <w:sz w:val="24"/>
              </w:rPr>
              <w:t>Контрольные работы</w:t>
            </w:r>
          </w:p>
          <w:p w:rsidR="0011374C" w:rsidRPr="00D9029B" w:rsidRDefault="0011374C" w:rsidP="007D259B">
            <w:pPr>
              <w:ind w:left="135"/>
              <w:jc w:val="center"/>
            </w:pPr>
          </w:p>
        </w:tc>
        <w:tc>
          <w:tcPr>
            <w:tcW w:w="532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ind w:left="135"/>
            </w:pPr>
            <w:r w:rsidRPr="00D9029B"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374C" w:rsidRPr="00D9029B" w:rsidRDefault="0011374C" w:rsidP="007D259B"/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3548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 w:firstLine="51"/>
              <w:jc w:val="left"/>
            </w:pPr>
            <w:r w:rsidRPr="00D9029B">
              <w:rPr>
                <w:color w:val="000000"/>
                <w:sz w:val="24"/>
              </w:rPr>
              <w:t>Мир моего «я»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  <w:jc w:val="center"/>
            </w:pPr>
            <w:r w:rsidRPr="00D9029B">
              <w:rPr>
                <w:color w:val="000000"/>
                <w:sz w:val="24"/>
              </w:rPr>
              <w:t>12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  <w:jc w:val="center"/>
            </w:pPr>
            <w:r w:rsidRPr="00D9029B">
              <w:rPr>
                <w:color w:val="000000"/>
                <w:sz w:val="24"/>
              </w:rPr>
              <w:t>1</w:t>
            </w:r>
          </w:p>
        </w:tc>
        <w:tc>
          <w:tcPr>
            <w:tcW w:w="532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39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https://resh.edu.ru/subject/lesson/6267/start/105254/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40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https://resh.edu.ru/subject/lesson/6267/start/105257/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41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https://resh.edu.ru/subject/lesson/3599/start/270854/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42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https://resh.edu.ru/subject/lesson/4419/start/149842/</w:t>
              </w:r>
            </w:hyperlink>
          </w:p>
          <w:p w:rsidR="0011374C" w:rsidRPr="00D9029B" w:rsidRDefault="0011374C" w:rsidP="007D259B">
            <w:pPr>
              <w:ind w:left="-82" w:firstLine="0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r w:rsidRPr="00D9029B">
              <w:rPr>
                <w:color w:val="000000"/>
                <w:sz w:val="24"/>
              </w:rPr>
              <w:t>2</w:t>
            </w:r>
          </w:p>
        </w:tc>
        <w:tc>
          <w:tcPr>
            <w:tcW w:w="3548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 w:firstLine="51"/>
              <w:jc w:val="left"/>
            </w:pPr>
            <w:r w:rsidRPr="00D9029B">
              <w:rPr>
                <w:color w:val="000000"/>
                <w:sz w:val="24"/>
              </w:rPr>
              <w:t>Мир моих увлечений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  <w:jc w:val="center"/>
            </w:pPr>
            <w:r w:rsidRPr="00D9029B">
              <w:rPr>
                <w:color w:val="000000"/>
                <w:sz w:val="24"/>
              </w:rPr>
              <w:t xml:space="preserve"> 21 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  <w:jc w:val="center"/>
            </w:pPr>
            <w:r w:rsidRPr="00D9029B"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532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43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https://resh.edu.ru/subject/lesson/6266/start/149690/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44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https://resh.edu.ru/subject/lesson/4417/start/209093/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45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https://resh.edu.ru/subject/lesson/3486/start/209124/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46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https://resh.edu.ru/subject/lesson/4416/start/209062/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47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https://resh.edu.ru/subject/lesson/4421/start/150229/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48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https://resh.edu.ru/subject/lesson/3476/start/149904/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49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https://resh.edu.ru/subject/lesson/6269/start/149534/</w:t>
              </w:r>
            </w:hyperlink>
          </w:p>
          <w:p w:rsidR="0011374C" w:rsidRPr="00D9029B" w:rsidRDefault="0011374C" w:rsidP="007D259B">
            <w:pPr>
              <w:ind w:left="-82" w:firstLine="0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r w:rsidRPr="00D9029B">
              <w:rPr>
                <w:color w:val="000000"/>
                <w:sz w:val="24"/>
              </w:rPr>
              <w:t>3</w:t>
            </w:r>
          </w:p>
        </w:tc>
        <w:tc>
          <w:tcPr>
            <w:tcW w:w="3548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 w:firstLine="51"/>
              <w:jc w:val="left"/>
            </w:pPr>
            <w:r w:rsidRPr="00D9029B">
              <w:rPr>
                <w:color w:val="000000"/>
                <w:sz w:val="24"/>
              </w:rPr>
              <w:t>Мир вокруг меня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  <w:jc w:val="center"/>
            </w:pPr>
            <w:r w:rsidRPr="00D9029B">
              <w:rPr>
                <w:color w:val="000000"/>
                <w:sz w:val="24"/>
              </w:rPr>
              <w:t xml:space="preserve"> 30 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  <w:jc w:val="center"/>
            </w:pPr>
            <w:r w:rsidRPr="00D9029B"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532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50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https://resh.edu.ru/subject/lesson/6272/start/149565/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51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https://resh.edu.ru/subject/lesson/3497/start/209155/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52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https://resh.edu.ru/subject/lesson/3517/start/150080/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53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https://resh.edu.ru/subject/lesson/4415/start/209000/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54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https://resh.edu.ru/subject/lesson/4418/start/209186/</w:t>
              </w:r>
            </w:hyperlink>
          </w:p>
          <w:p w:rsidR="0011374C" w:rsidRPr="00D9029B" w:rsidRDefault="0011374C" w:rsidP="007D259B">
            <w:pPr>
              <w:ind w:left="-82" w:firstLine="0"/>
              <w:rPr>
                <w:sz w:val="24"/>
                <w:szCs w:val="24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r w:rsidRPr="00D9029B">
              <w:rPr>
                <w:color w:val="000000"/>
                <w:sz w:val="24"/>
              </w:rPr>
              <w:t>4</w:t>
            </w:r>
          </w:p>
        </w:tc>
        <w:tc>
          <w:tcPr>
            <w:tcW w:w="3548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 w:firstLine="51"/>
              <w:jc w:val="left"/>
            </w:pPr>
            <w:r w:rsidRPr="00D9029B">
              <w:rPr>
                <w:color w:val="000000"/>
                <w:sz w:val="24"/>
              </w:rPr>
              <w:t>Родная страна и страны изучаемого языка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  <w:jc w:val="center"/>
            </w:pPr>
            <w:r w:rsidRPr="00D9029B">
              <w:rPr>
                <w:color w:val="000000"/>
                <w:sz w:val="24"/>
              </w:rPr>
              <w:t xml:space="preserve"> 7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  <w:jc w:val="center"/>
            </w:pPr>
            <w:r w:rsidRPr="00D9029B"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532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55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https://resh.edu.ru/subject/lesson/3507/start/150198/</w:t>
              </w:r>
            </w:hyperlink>
          </w:p>
          <w:p w:rsidR="0011374C" w:rsidRPr="00D9029B" w:rsidRDefault="00314671" w:rsidP="007D259B">
            <w:pPr>
              <w:ind w:left="-82" w:firstLine="0"/>
              <w:rPr>
                <w:sz w:val="24"/>
                <w:szCs w:val="24"/>
              </w:rPr>
            </w:pPr>
            <w:hyperlink r:id="rId56" w:history="1">
              <w:r w:rsidR="0011374C" w:rsidRPr="00D9029B">
                <w:rPr>
                  <w:rStyle w:val="aff6"/>
                  <w:sz w:val="24"/>
                  <w:szCs w:val="24"/>
                </w:rPr>
                <w:t>https://resh.edu.ru/subject/lesson/6270/start/209031/</w:t>
              </w:r>
            </w:hyperlink>
          </w:p>
          <w:p w:rsidR="0011374C" w:rsidRPr="00D9029B" w:rsidRDefault="0011374C" w:rsidP="007D259B">
            <w:pPr>
              <w:ind w:left="-82" w:firstLine="0"/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5245" w:type="dxa"/>
            <w:gridSpan w:val="2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37" w:firstLine="142"/>
            </w:pPr>
            <w:r w:rsidRPr="00D9029B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  <w:jc w:val="center"/>
            </w:pPr>
            <w:r w:rsidRPr="00D9029B">
              <w:rPr>
                <w:color w:val="000000"/>
                <w:sz w:val="24"/>
              </w:rPr>
              <w:t xml:space="preserve"> 68 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/>
              <w:jc w:val="center"/>
            </w:pPr>
            <w:r w:rsidRPr="00D9029B"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532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/>
        </w:tc>
      </w:tr>
    </w:tbl>
    <w:p w:rsidR="0011374C" w:rsidRPr="00D9029B" w:rsidRDefault="0011374C" w:rsidP="0011374C">
      <w:pPr>
        <w:sectPr w:rsidR="0011374C" w:rsidRPr="00D9029B" w:rsidSect="00E04EB7">
          <w:pgSz w:w="16383" w:h="11906" w:orient="landscape"/>
          <w:pgMar w:top="1134" w:right="680" w:bottom="1134" w:left="1701" w:header="720" w:footer="720" w:gutter="0"/>
          <w:cols w:space="720"/>
        </w:sectPr>
      </w:pPr>
    </w:p>
    <w:p w:rsidR="0011374C" w:rsidRPr="00D9029B" w:rsidRDefault="0011374C" w:rsidP="0011374C">
      <w:pPr>
        <w:autoSpaceDE w:val="0"/>
        <w:autoSpaceDN w:val="0"/>
        <w:spacing w:after="66" w:line="220" w:lineRule="exact"/>
        <w:ind w:firstLine="0"/>
        <w:jc w:val="left"/>
        <w:rPr>
          <w:rFonts w:eastAsia="MS Mincho"/>
          <w:sz w:val="22"/>
          <w:szCs w:val="22"/>
        </w:rPr>
      </w:pPr>
    </w:p>
    <w:p w:rsidR="0011374C" w:rsidRPr="00D9029B" w:rsidRDefault="0011374C" w:rsidP="0011374C">
      <w:pPr>
        <w:spacing w:line="276" w:lineRule="auto"/>
        <w:ind w:left="120" w:firstLine="0"/>
        <w:jc w:val="left"/>
        <w:rPr>
          <w:rFonts w:eastAsia="Calibri"/>
          <w:sz w:val="22"/>
          <w:szCs w:val="22"/>
          <w:lang w:val="en-US"/>
        </w:rPr>
      </w:pPr>
      <w:r w:rsidRPr="00D9029B">
        <w:rPr>
          <w:rFonts w:eastAsia="Calibri"/>
          <w:b/>
          <w:color w:val="000000"/>
          <w:szCs w:val="22"/>
          <w:lang w:val="en-US"/>
        </w:rPr>
        <w:t xml:space="preserve">3 КЛАСС </w:t>
      </w:r>
    </w:p>
    <w:tbl>
      <w:tblPr>
        <w:tblW w:w="0" w:type="auto"/>
        <w:tblCellSpacing w:w="20" w:type="nil"/>
        <w:tblInd w:w="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4845"/>
      </w:tblGrid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 xml:space="preserve">№ п/п </w:t>
            </w:r>
          </w:p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24"/>
                <w:szCs w:val="22"/>
                <w:lang w:val="en-US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 xml:space="preserve">Тема урока </w:t>
            </w:r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color w:val="000000"/>
                <w:sz w:val="24"/>
                <w:szCs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color w:val="000000"/>
                <w:sz w:val="24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>Количество часов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 xml:space="preserve">Электронные цифровые образовательные ресурсы </w:t>
            </w:r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color w:val="0563C1"/>
                <w:sz w:val="22"/>
                <w:szCs w:val="22"/>
                <w:u w:val="single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Привет, 3й класс!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57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https://resh.edu.ru/subject/lesson/6267/start/105254/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Лето – прекрасное время.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58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https://resh.edu.ru/subject/lesson/6267/start/105257/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Летние фотографии.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моего "я". Моя семья (летние каникулы)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59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https://resh.edu.ru/subject/lesson/3599/start/270854/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моего "я". Моя семья (семейное фото)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Я охотно хожу в школу.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Начало учебного года.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Первый школьный день Марии.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Какой сегодня день?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Мой распорядок дня.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60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https://resh.edu.ru/subject/lesson/4419/start/149842/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"Мир моего "я". Обобщение по теме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"Мир моего "я". Контроль по теме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моих увлечений. Школьные принадлежности.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Мои любимые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моих увлечений. Мой любимый цвет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моих увлечений. Мой питомец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моих увлечений. Мои любимые занятия на выходных.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Осень. Какая сейчас погода?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Любимые занятия осенью.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Любимые занятия моей семьи в деревне.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61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https://resh.edu.ru/subject/lesson/6266/start/149690/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lastRenderedPageBreak/>
              <w:t>21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Осенний урожай. Любимые занятия моей семьи в деревне (на даче)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Что едят животные в лесу?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Любимые животные.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62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https://resh.edu.ru/subject/lesson/4417/start/209093/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моих увлечений. Выходной день в зоопарке с семьёй.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4"/>
                <w:szCs w:val="24"/>
              </w:rPr>
            </w:pPr>
            <w:r w:rsidRPr="00D9029B">
              <w:rPr>
                <w:rFonts w:eastAsia="Calibri"/>
                <w:sz w:val="24"/>
                <w:szCs w:val="24"/>
              </w:rPr>
              <w:t>Что приносит зима?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Загадки о животных.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63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https://resh.edu.ru/subject/lesson/3486/start/209124/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Мои любимые сказочные герои (краткое описание главного героя)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64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https://resh.edu.ru/subject/lesson/4416/start/209062/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Любимые сказки моих друзей.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Рождество-чудесный праздник.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65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https://resh.edu.ru/subject/lesson/4421/start/150229/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Готовимся к Новому году.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66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https://resh.edu.ru/subject/lesson/3476/start/149904/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Что я делаю на каникулах?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"Мир моих увлечений." Обобщение по теме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67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https://resh.edu.ru/subject/lesson/6269/start/149534/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"Мир моих увлечений." Контроль по теме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вокруг меня. Моя школа.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Мой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 школьный день</w:t>
            </w: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Наши немецкие друзья много рисовали.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Игровой уголок в школе.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вокруг меня. Моя школа, мои учителя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В школе карнавал.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Занятия в школе.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Весна. Погода весной.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Моё любимое время года.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68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https://resh.edu.ru/subject/lesson/6272/start/149565/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lastRenderedPageBreak/>
              <w:t>43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Поздравляем маму с женским днём.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Подарки. Поздравительные открытки.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Скоро весенние каникулы.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69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https://resh.edu.ru/subject/lesson/3497/start/209155/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Пасха.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70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https://resh.edu.ru/subject/lesson/3517/start/150080/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Пасхальные традиции.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Погода в твоём городе/селе.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День рождения.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Дни недели.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Приглашение на день рождения.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71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https://resh.edu.ru/subject/lesson/4415/start/209000/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4"/>
                <w:szCs w:val="24"/>
              </w:rPr>
            </w:pPr>
            <w:r w:rsidRPr="00D9029B">
              <w:rPr>
                <w:rFonts w:eastAsia="Calibri"/>
                <w:sz w:val="24"/>
                <w:szCs w:val="24"/>
              </w:rPr>
              <w:t>Что бы ты хотел получить на день рождения?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Подготовка к празднованию дня рождения.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24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 w:firstLine="0"/>
              <w:contextualSpacing/>
              <w:jc w:val="left"/>
              <w:outlineLvl w:val="0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отмечают день рождения животные?</w:t>
            </w:r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color w:val="000000"/>
                <w:sz w:val="24"/>
                <w:szCs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color w:val="000000"/>
                <w:sz w:val="24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24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 w:firstLine="0"/>
              <w:contextualSpacing/>
              <w:jc w:val="left"/>
              <w:outlineLvl w:val="0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идет подготовка к празднику в доме?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color w:val="000000"/>
                <w:sz w:val="24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24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 w:firstLine="0"/>
              <w:contextualSpacing/>
              <w:jc w:val="left"/>
              <w:outlineLvl w:val="0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Покупки.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color w:val="000000"/>
                <w:sz w:val="24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24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 w:firstLine="0"/>
              <w:contextualSpacing/>
              <w:jc w:val="left"/>
              <w:outlineLvl w:val="0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Накрываем на стол.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color w:val="000000"/>
                <w:sz w:val="24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24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 w:firstLine="0"/>
              <w:contextualSpacing/>
              <w:jc w:val="left"/>
              <w:outlineLvl w:val="0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Как отмечают день рождения животные?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color w:val="000000"/>
                <w:sz w:val="24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24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59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ind w:left="135" w:firstLine="0"/>
              <w:contextualSpacing/>
              <w:jc w:val="left"/>
              <w:outlineLvl w:val="0"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Пожелания на день рождения.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color w:val="000000"/>
                <w:sz w:val="24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D9029B"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"Мир вокруг меня." Обобщение по теме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72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https://resh.edu.ru/subject/lesson/4418/start/209186/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D9029B">
              <w:rPr>
                <w:rFonts w:eastAsia="Calibri"/>
                <w:sz w:val="24"/>
                <w:szCs w:val="22"/>
              </w:rPr>
              <w:t>61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"Мир вокруг меня." Контроль по теме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sz w:val="22"/>
                <w:szCs w:val="22"/>
              </w:rPr>
              <w:t>62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Интересные факты о Германии.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sz w:val="22"/>
                <w:szCs w:val="22"/>
              </w:rPr>
              <w:t>63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Персонажи детских книг (мой любимый персонаж)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73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https://resh.edu.ru/subject/lesson/3507/start/150198/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</w:t>
            </w:r>
            <w:r w:rsidRPr="00D9029B">
              <w:rPr>
                <w:rFonts w:eastAsia="Calibri"/>
                <w:color w:val="000000"/>
                <w:sz w:val="24"/>
                <w:szCs w:val="22"/>
              </w:rPr>
              <w:t>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Праздники</w:t>
            </w:r>
            <w:r w:rsidRPr="00D9029B">
              <w:rPr>
                <w:rFonts w:eastAsia="Calibri"/>
                <w:color w:val="000000"/>
                <w:sz w:val="24"/>
                <w:szCs w:val="22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74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https://resh.edu.ru/subject/lesson/6270/start/209031/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</w:t>
            </w:r>
            <w:r w:rsidRPr="00D9029B">
              <w:rPr>
                <w:rFonts w:eastAsia="Calibri"/>
                <w:color w:val="000000"/>
                <w:sz w:val="24"/>
                <w:szCs w:val="22"/>
              </w:rPr>
              <w:t>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Моя любимая детская песенка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lastRenderedPageBreak/>
              <w:t>6</w:t>
            </w:r>
            <w:r w:rsidRPr="00D9029B">
              <w:rPr>
                <w:rFonts w:eastAsia="Calibri"/>
                <w:color w:val="000000"/>
                <w:sz w:val="24"/>
                <w:szCs w:val="22"/>
              </w:rPr>
              <w:t>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Школьный праздник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"Родная страна и страны изучаемого языка."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Обобщение по теме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outlineLvl w:val="0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"Родная страна и страны изучаемого языка."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Контроль по теме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484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gridAfter w:val="1"/>
          <w:wAfter w:w="4845" w:type="dxa"/>
          <w:trHeight w:val="144"/>
          <w:tblCellSpacing w:w="20" w:type="nil"/>
        </w:trPr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40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68</w:t>
            </w:r>
          </w:p>
        </w:tc>
      </w:tr>
    </w:tbl>
    <w:p w:rsidR="0011374C" w:rsidRPr="00D9029B" w:rsidRDefault="0011374C" w:rsidP="0011374C">
      <w:pPr>
        <w:spacing w:after="200" w:line="276" w:lineRule="auto"/>
        <w:ind w:firstLine="0"/>
        <w:jc w:val="left"/>
        <w:rPr>
          <w:rFonts w:eastAsia="MS Mincho"/>
          <w:sz w:val="22"/>
          <w:szCs w:val="22"/>
        </w:rPr>
        <w:sectPr w:rsidR="0011374C" w:rsidRPr="00D9029B" w:rsidSect="007D082E">
          <w:pgSz w:w="11901" w:h="16840"/>
          <w:pgMar w:top="663" w:right="284" w:bottom="680" w:left="442" w:header="720" w:footer="720" w:gutter="0"/>
          <w:cols w:space="720" w:equalWidth="0">
            <w:col w:w="15335" w:space="0"/>
          </w:cols>
          <w:docGrid w:linePitch="381"/>
        </w:sectPr>
      </w:pPr>
    </w:p>
    <w:p w:rsidR="0011374C" w:rsidRPr="00D9029B" w:rsidRDefault="0011374C" w:rsidP="0011374C">
      <w:pPr>
        <w:spacing w:line="276" w:lineRule="auto"/>
        <w:ind w:left="120" w:firstLine="164"/>
        <w:jc w:val="left"/>
        <w:rPr>
          <w:rFonts w:eastAsia="Calibri"/>
          <w:sz w:val="22"/>
          <w:szCs w:val="22"/>
          <w:lang w:val="en-US"/>
        </w:rPr>
      </w:pPr>
      <w:r w:rsidRPr="00D9029B">
        <w:rPr>
          <w:rFonts w:eastAsia="Calibri"/>
          <w:b/>
          <w:color w:val="000000"/>
          <w:szCs w:val="22"/>
          <w:lang w:val="en-US"/>
        </w:rPr>
        <w:lastRenderedPageBreak/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6"/>
        <w:gridCol w:w="3509"/>
        <w:gridCol w:w="1095"/>
        <w:gridCol w:w="1990"/>
        <w:gridCol w:w="6182"/>
      </w:tblGrid>
      <w:tr w:rsidR="0011374C" w:rsidRPr="00D9029B" w:rsidTr="007D259B">
        <w:trPr>
          <w:trHeight w:val="144"/>
          <w:tblCellSpacing w:w="20" w:type="nil"/>
        </w:trPr>
        <w:tc>
          <w:tcPr>
            <w:tcW w:w="12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>№ п/п</w:t>
            </w:r>
          </w:p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34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>Наименование разделов и тем программы</w:t>
            </w:r>
          </w:p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882" w:type="dxa"/>
            <w:gridSpan w:val="2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>Количество часов</w:t>
            </w:r>
          </w:p>
        </w:tc>
        <w:tc>
          <w:tcPr>
            <w:tcW w:w="6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>Электронные (цифровые) образовательные ресурсы</w:t>
            </w:r>
          </w:p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200"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200"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>Всего</w:t>
            </w:r>
          </w:p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>Контрольные работы</w:t>
            </w:r>
          </w:p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64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74C" w:rsidRPr="00D9029B" w:rsidRDefault="0011374C" w:rsidP="007D259B">
            <w:pPr>
              <w:spacing w:after="200"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3431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94" w:hanging="26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Мир моего «я»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30" w:hanging="3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30" w:hanging="3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648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hyperlink r:id="rId75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https://resh.edu.ru/subject/lesson/4584/conspect/115656/</w:t>
              </w:r>
            </w:hyperlink>
          </w:p>
          <w:p w:rsidR="0011374C" w:rsidRPr="00D9029B" w:rsidRDefault="0011374C" w:rsidP="007D259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  <w:p w:rsidR="0011374C" w:rsidRPr="00D9029B" w:rsidRDefault="00314671" w:rsidP="007D259B">
            <w:pPr>
              <w:spacing w:line="276" w:lineRule="auto"/>
              <w:ind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hyperlink r:id="rId76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https://resh.edu.ru/subject/lesson/3528/start/118737/</w:t>
              </w:r>
            </w:hyperlink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</w:t>
            </w:r>
          </w:p>
        </w:tc>
        <w:tc>
          <w:tcPr>
            <w:tcW w:w="3431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94" w:hanging="26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Мир моих увлечений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30" w:hanging="30"/>
              <w:jc w:val="center"/>
              <w:rPr>
                <w:rFonts w:eastAsia="Calibri"/>
                <w:sz w:val="24"/>
                <w:szCs w:val="24"/>
              </w:rPr>
            </w:pPr>
            <w:r w:rsidRPr="00D9029B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30" w:hanging="3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648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hyperlink r:id="rId77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https://resh.edu.ru/subject/lesson/4588/start/209248/</w:t>
              </w:r>
            </w:hyperlink>
          </w:p>
          <w:p w:rsidR="0011374C" w:rsidRPr="00D9029B" w:rsidRDefault="0011374C" w:rsidP="007D259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  <w:p w:rsidR="0011374C" w:rsidRPr="00D9029B" w:rsidRDefault="0011374C" w:rsidP="007D259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  <w:p w:rsidR="0011374C" w:rsidRPr="00D9029B" w:rsidRDefault="00314671" w:rsidP="007D259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hyperlink r:id="rId78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https://resh.edu.ru/subject/lesson/3548/start/209310/</w:t>
              </w:r>
            </w:hyperlink>
          </w:p>
          <w:p w:rsidR="0011374C" w:rsidRPr="00D9029B" w:rsidRDefault="00314671" w:rsidP="007D259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hyperlink r:id="rId79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https://resh.edu.ru/subject/lesson/4587/start/114178/</w:t>
              </w:r>
            </w:hyperlink>
          </w:p>
          <w:p w:rsidR="0011374C" w:rsidRPr="00D9029B" w:rsidRDefault="0011374C" w:rsidP="007D259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  <w:p w:rsidR="0011374C" w:rsidRPr="00D9029B" w:rsidRDefault="00314671" w:rsidP="007D259B">
            <w:pPr>
              <w:spacing w:line="276" w:lineRule="auto"/>
              <w:ind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hyperlink r:id="rId80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https://resh.edu.ru/subject/lesson/4589/start/120132/</w:t>
              </w:r>
            </w:hyperlink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</w:t>
            </w:r>
          </w:p>
        </w:tc>
        <w:tc>
          <w:tcPr>
            <w:tcW w:w="3431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94" w:hanging="26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Мир вокруг меня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30" w:hanging="30"/>
              <w:jc w:val="center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</w:t>
            </w:r>
            <w:r w:rsidRPr="00D9029B">
              <w:rPr>
                <w:rFonts w:eastAsia="Calibri"/>
                <w:color w:val="000000"/>
                <w:sz w:val="24"/>
                <w:szCs w:val="22"/>
              </w:rPr>
              <w:t>5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30" w:hanging="3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648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hyperlink r:id="rId81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https://resh.edu.ru/subject/lesson/5287/start/150351/</w:t>
              </w:r>
            </w:hyperlink>
          </w:p>
          <w:p w:rsidR="0011374C" w:rsidRPr="00D9029B" w:rsidRDefault="00314671" w:rsidP="007D259B">
            <w:pPr>
              <w:spacing w:line="276" w:lineRule="auto"/>
              <w:ind w:firstLine="0"/>
              <w:jc w:val="center"/>
              <w:rPr>
                <w:rStyle w:val="aff6"/>
                <w:sz w:val="24"/>
                <w:szCs w:val="24"/>
                <w:lang w:val="en-US"/>
              </w:rPr>
            </w:pPr>
            <w:hyperlink r:id="rId82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https://resh.edu.ru/subject/lesson/3578/start/118768/</w:t>
              </w:r>
            </w:hyperlink>
          </w:p>
          <w:p w:rsidR="0011374C" w:rsidRPr="00D9029B" w:rsidRDefault="00314671" w:rsidP="007D259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hyperlink r:id="rId83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https://resh.edu.ru/subject/lesson/3559/start/118635/</w:t>
              </w:r>
            </w:hyperlink>
          </w:p>
          <w:p w:rsidR="0011374C" w:rsidRPr="00D9029B" w:rsidRDefault="00314671" w:rsidP="007D259B">
            <w:pPr>
              <w:spacing w:line="276" w:lineRule="auto"/>
              <w:ind w:left="120" w:hanging="12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hyperlink r:id="rId84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https://resh.edu.ru/subject/lesson/3537/start/118604/</w:t>
              </w:r>
            </w:hyperlink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</w:t>
            </w:r>
          </w:p>
        </w:tc>
        <w:tc>
          <w:tcPr>
            <w:tcW w:w="3431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94" w:hanging="26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Родная страна и страны изучаемого языка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30" w:hanging="30"/>
              <w:jc w:val="center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  <w:r w:rsidRPr="00D9029B">
              <w:rPr>
                <w:rFonts w:eastAsia="Calibri"/>
                <w:color w:val="000000"/>
                <w:sz w:val="24"/>
                <w:szCs w:val="22"/>
              </w:rPr>
              <w:t>2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30" w:hanging="3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648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hyperlink r:id="rId85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https://resh.edu.ru/subject/lesson/4591/start/209217/</w:t>
              </w:r>
            </w:hyperlink>
          </w:p>
          <w:p w:rsidR="0011374C" w:rsidRPr="00D9029B" w:rsidRDefault="0011374C" w:rsidP="007D259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  <w:p w:rsidR="0011374C" w:rsidRPr="00D9029B" w:rsidRDefault="00314671" w:rsidP="007D259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hyperlink r:id="rId86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https://resh.edu.ru/subject/lesson/4586/start/209279/</w:t>
              </w:r>
            </w:hyperlink>
          </w:p>
          <w:p w:rsidR="0011374C" w:rsidRPr="00D9029B" w:rsidRDefault="00314671" w:rsidP="007D259B">
            <w:pPr>
              <w:spacing w:line="276" w:lineRule="auto"/>
              <w:ind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hyperlink r:id="rId87" w:history="1">
              <w:r w:rsidR="0011374C" w:rsidRPr="00D9029B">
                <w:rPr>
                  <w:rStyle w:val="aff6"/>
                  <w:sz w:val="24"/>
                  <w:szCs w:val="24"/>
                  <w:lang w:val="en-US"/>
                </w:rPr>
                <w:t>https://resh.edu.ru/subject/lesson/3568/start/120225/</w:t>
              </w:r>
            </w:hyperlink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20" w:firstLine="164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ОБЩЕЕ КОЛИЧЕСТВО ЧАСОВ ПО ПРОГРАММЕ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30" w:hanging="3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68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30" w:hanging="3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</w:t>
            </w:r>
          </w:p>
          <w:p w:rsidR="0011374C" w:rsidRPr="00D9029B" w:rsidRDefault="0011374C" w:rsidP="007D259B">
            <w:pPr>
              <w:spacing w:line="276" w:lineRule="auto"/>
              <w:ind w:left="30" w:hanging="30"/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648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after="200" w:line="276" w:lineRule="auto"/>
              <w:ind w:left="120" w:firstLine="164"/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</w:tbl>
    <w:p w:rsidR="0011374C" w:rsidRPr="00D9029B" w:rsidRDefault="0011374C" w:rsidP="0011374C">
      <w:pPr>
        <w:autoSpaceDE w:val="0"/>
        <w:autoSpaceDN w:val="0"/>
        <w:spacing w:before="188" w:after="92" w:line="233" w:lineRule="auto"/>
        <w:ind w:firstLine="426"/>
        <w:jc w:val="left"/>
        <w:rPr>
          <w:rFonts w:eastAsia="Times New Roman"/>
          <w:b/>
          <w:color w:val="000000"/>
          <w:sz w:val="24"/>
          <w:szCs w:val="24"/>
          <w:lang w:val="en-US"/>
        </w:rPr>
      </w:pPr>
    </w:p>
    <w:p w:rsidR="0011374C" w:rsidRPr="00D9029B" w:rsidRDefault="0011374C" w:rsidP="0011374C">
      <w:pPr>
        <w:spacing w:line="276" w:lineRule="auto"/>
        <w:ind w:left="120" w:firstLine="0"/>
        <w:jc w:val="left"/>
        <w:rPr>
          <w:rFonts w:eastAsia="Calibri"/>
          <w:b/>
          <w:color w:val="000000"/>
          <w:szCs w:val="22"/>
          <w:lang w:val="en-US"/>
        </w:rPr>
      </w:pPr>
    </w:p>
    <w:p w:rsidR="00D9029B" w:rsidRDefault="00D9029B" w:rsidP="00D9029B">
      <w:pPr>
        <w:spacing w:line="276" w:lineRule="auto"/>
        <w:ind w:firstLine="0"/>
        <w:jc w:val="left"/>
        <w:rPr>
          <w:rFonts w:eastAsia="Calibri"/>
          <w:b/>
          <w:color w:val="000000"/>
          <w:szCs w:val="22"/>
          <w:lang w:val="en-US"/>
        </w:rPr>
      </w:pPr>
    </w:p>
    <w:p w:rsidR="00D9029B" w:rsidRDefault="00D9029B" w:rsidP="00D9029B">
      <w:pPr>
        <w:spacing w:line="276" w:lineRule="auto"/>
        <w:ind w:firstLine="0"/>
        <w:jc w:val="left"/>
        <w:rPr>
          <w:rFonts w:eastAsia="Calibri"/>
          <w:b/>
          <w:color w:val="000000"/>
          <w:szCs w:val="22"/>
          <w:lang w:val="en-US"/>
        </w:rPr>
      </w:pPr>
    </w:p>
    <w:p w:rsidR="00D9029B" w:rsidRDefault="00D9029B" w:rsidP="00D9029B">
      <w:pPr>
        <w:spacing w:line="276" w:lineRule="auto"/>
        <w:ind w:firstLine="0"/>
        <w:jc w:val="left"/>
        <w:rPr>
          <w:rFonts w:eastAsia="Calibri"/>
          <w:b/>
          <w:color w:val="000000"/>
          <w:szCs w:val="22"/>
          <w:lang w:val="en-US"/>
        </w:rPr>
        <w:sectPr w:rsidR="00D9029B" w:rsidSect="00D9029B">
          <w:pgSz w:w="16383" w:h="11906" w:orient="landscape"/>
          <w:pgMar w:top="1134" w:right="680" w:bottom="1134" w:left="1701" w:header="720" w:footer="720" w:gutter="0"/>
          <w:cols w:space="720"/>
          <w:docGrid w:linePitch="381"/>
        </w:sectPr>
      </w:pPr>
    </w:p>
    <w:p w:rsidR="0011374C" w:rsidRPr="00D9029B" w:rsidRDefault="0011374C" w:rsidP="00D9029B">
      <w:pPr>
        <w:spacing w:line="276" w:lineRule="auto"/>
        <w:ind w:firstLine="0"/>
        <w:jc w:val="left"/>
        <w:rPr>
          <w:rFonts w:eastAsia="Calibri"/>
          <w:sz w:val="22"/>
          <w:szCs w:val="22"/>
          <w:lang w:val="en-US"/>
        </w:rPr>
      </w:pPr>
      <w:r w:rsidRPr="00D9029B">
        <w:rPr>
          <w:rFonts w:eastAsia="Calibri"/>
          <w:b/>
          <w:color w:val="000000"/>
          <w:szCs w:val="22"/>
          <w:lang w:val="en-US"/>
        </w:rPr>
        <w:lastRenderedPageBreak/>
        <w:t xml:space="preserve">4 КЛАСС </w:t>
      </w:r>
    </w:p>
    <w:tbl>
      <w:tblPr>
        <w:tblW w:w="873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1134"/>
        <w:gridCol w:w="3769"/>
      </w:tblGrid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 xml:space="preserve">№ п/п </w:t>
            </w:r>
          </w:p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24"/>
                <w:szCs w:val="22"/>
                <w:lang w:val="en-US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 xml:space="preserve">Тема урока </w:t>
            </w:r>
          </w:p>
          <w:p w:rsidR="0011374C" w:rsidRPr="00D9029B" w:rsidRDefault="0011374C" w:rsidP="007D259B">
            <w:pPr>
              <w:tabs>
                <w:tab w:val="left" w:pos="295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color w:val="000000"/>
                <w:sz w:val="24"/>
                <w:szCs w:val="22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>Количество часов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b/>
                <w:color w:val="000000"/>
                <w:sz w:val="24"/>
                <w:szCs w:val="22"/>
                <w:lang w:val="en-US"/>
              </w:rPr>
              <w:t xml:space="preserve">Электронные цифровые образовательные ресурсы </w:t>
            </w:r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tabs>
                <w:tab w:val="left" w:pos="295"/>
              </w:tabs>
              <w:ind w:firstLine="0"/>
              <w:contextualSpacing/>
              <w:rPr>
                <w:sz w:val="24"/>
                <w:szCs w:val="24"/>
              </w:rPr>
            </w:pPr>
            <w:r w:rsidRPr="00D9029B">
              <w:rPr>
                <w:sz w:val="24"/>
                <w:szCs w:val="24"/>
              </w:rPr>
              <w:t>Что мы можем рассказать о своих друзьях (Повторение).</w:t>
            </w:r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Моя семья (описание внешности).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88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https://resh.edu.ru/subject/lesson/3528/start/118737/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Описание себя.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89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https://resh.edu.ru/subject/lesson/5287/start/150351/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Дни рождения в моей семье.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sz w:val="22"/>
                <w:szCs w:val="22"/>
              </w:rPr>
              <w:t>Начало учебного года.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Занятия летом.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sz w:val="22"/>
                <w:szCs w:val="22"/>
              </w:rPr>
              <w:t>Летнее письмо.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Мой день (домашние обязанности)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моего "я". Обобщение по теме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моего "я". Контроль по теме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моих увлечений. Моё любимое животное.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моих увлечений. Игрушки в моей комнате.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Что мы любим делать с друзьями?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Любимые цвета.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У кого лучше получается что делать.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90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https://resh.edu.ru/subject/lesson/4586/start/209279/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Любимые занятия моих одноклассников.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91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https://resh.edu.ru/subject/lesson/3578/start/118768/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Любимые занятия в разное время года.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lastRenderedPageBreak/>
              <w:t>18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sz w:val="22"/>
                <w:szCs w:val="22"/>
              </w:rPr>
              <w:t>Классная комната.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19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Наш класс.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Занятия в школьное время.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 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Расписание уроков.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 Выходной день.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Любимые предметы моих друзей.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Мой любимый школьный предмет.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 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92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https://resh.edu.ru/subject/lesson/4588/start/209248/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Скоро каникулы.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Готовимся к Рождеству.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24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color w:val="000000"/>
                <w:sz w:val="24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Готовимся к Новому году.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color w:val="000000"/>
                <w:sz w:val="24"/>
                <w:szCs w:val="22"/>
              </w:rPr>
            </w:pP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24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color w:val="000000"/>
                <w:sz w:val="24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Зимние праздники.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color w:val="000000"/>
                <w:sz w:val="24"/>
                <w:szCs w:val="22"/>
              </w:rPr>
            </w:pP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29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"Мир моих увлечений." Обобщение по теме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93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https://resh.edu.ru/subject/lesson/3589/start/115409/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"Мир моих увлечений." Контроль по теме.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Работа над ошибками. Повторение по теме "Мир моих увлечений."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color w:val="000000"/>
                <w:sz w:val="24"/>
                <w:szCs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color w:val="000000"/>
                <w:sz w:val="24"/>
                <w:szCs w:val="22"/>
              </w:rPr>
            </w:pP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вокруг меня. Сабина рассказывает о своём доме.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Моя комната (что и где стоит или лежит).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Комната моего друга / моей подруги.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В гостях у своего друга / своей подруги.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Что в квартире?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вокруг меня. Мой дом (названия комнат и этажей)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38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Рисуем детскую комнату.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94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https://resh.edu.ru/subject/lesson/4587/start/114178/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lastRenderedPageBreak/>
              <w:t>39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Дом моего друга / моей подруги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Что и где в комнате?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Что наши друзья делают на выходных?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95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https://resh.edu.ru/subject/lesson/3559/start/118635/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Что делают на выходных домашние животные?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Что делает семья на выходных?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Занятия в свободное время.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96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https://resh.edu.ru/subject/lesson/5288/start/120163/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Рисуем животных.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Моё свободное время.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Моя школа (школьный праздник)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97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https://resh.edu.ru/subject/lesson/3548/start/209310/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Погода в разные времена года.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49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Покупки.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 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24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color w:val="000000"/>
                <w:sz w:val="24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Овощи и фрукты.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color w:val="000000"/>
                <w:sz w:val="24"/>
                <w:szCs w:val="22"/>
                <w:lang w:val="en-US"/>
              </w:rPr>
            </w:pP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Дикие животные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98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https://resh.edu.ru/subject/lesson/4585/start/120194/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Домашние животные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Загадки о животных.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</w:t>
            </w:r>
            <w:r w:rsidRPr="00D9029B">
              <w:rPr>
                <w:rFonts w:eastAsia="Calibri"/>
                <w:color w:val="000000"/>
                <w:sz w:val="24"/>
                <w:szCs w:val="22"/>
              </w:rPr>
              <w:t>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"Мир вокруг меня." Обобщение по теме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99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https://resh.edu.ru/subject/lesson/4589/start/120132/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</w:t>
            </w:r>
            <w:r w:rsidRPr="00D9029B">
              <w:rPr>
                <w:rFonts w:eastAsia="Calibri"/>
                <w:color w:val="000000"/>
                <w:sz w:val="24"/>
                <w:szCs w:val="22"/>
              </w:rPr>
              <w:t>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"Мир вокруг меня". Контроль по теме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24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56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color w:val="000000"/>
                <w:sz w:val="24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Работа над ошибками. Повторение по теме "Мир вокруг меня".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color w:val="000000"/>
                <w:sz w:val="24"/>
                <w:szCs w:val="22"/>
              </w:rPr>
            </w:pP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Родная страна и страны изучаемого языка Весенние праздники в России.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100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https://resh.edu.ru/subject/lesson/4584/start/115657/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58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Как мы готовимся к празднику?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lastRenderedPageBreak/>
              <w:t>59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Подписываем поздравительную открытку.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101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https://resh.edu.ru/subject/lesson/4591/start/209217/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Как готовятся к празднику немецкие друзья?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102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https://resh.edu.ru/subject/lesson/3568/start/120225/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Календарь праздников.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Мир вокруг меня. Моя малая родина. Рисуем наш посёлок.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103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https://resh.edu.ru/subject/lesson/3537/start/118604/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Народные сказки.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Известные сказочные персонажи.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3C5BC4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Произведения детского фольклора</w:t>
            </w:r>
            <w:r w:rsidRPr="00D9029B">
              <w:rPr>
                <w:rFonts w:eastAsia="Calibri"/>
                <w:color w:val="000000"/>
                <w:sz w:val="24"/>
                <w:szCs w:val="22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 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314671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hyperlink r:id="rId104" w:history="1">
              <w:r w:rsidR="0011374C" w:rsidRPr="00D9029B">
                <w:rPr>
                  <w:rFonts w:eastAsia="Calibri"/>
                  <w:color w:val="0563C1"/>
                  <w:sz w:val="22"/>
                  <w:szCs w:val="22"/>
                  <w:u w:val="single"/>
                  <w:lang w:val="en-US"/>
                </w:rPr>
                <w:t>https://resh.edu.ru/subject/lesson/4544/start/209341/</w:t>
              </w:r>
            </w:hyperlink>
          </w:p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Описание внешности сказочных персонажей</w:t>
            </w:r>
            <w:r w:rsidRPr="00D9029B">
              <w:rPr>
                <w:rFonts w:eastAsia="Calibri"/>
                <w:color w:val="000000"/>
                <w:sz w:val="24"/>
                <w:szCs w:val="22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 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"Родная страна и страны изучаемого языка". Контроль по теме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 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>68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Подведение итогов.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1 </w:t>
            </w:r>
          </w:p>
        </w:tc>
        <w:tc>
          <w:tcPr>
            <w:tcW w:w="3769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11374C" w:rsidRPr="00D9029B" w:rsidTr="007D259B">
        <w:trPr>
          <w:gridAfter w:val="1"/>
          <w:wAfter w:w="3769" w:type="dxa"/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left"/>
              <w:rPr>
                <w:rFonts w:eastAsia="Calibri"/>
                <w:sz w:val="22"/>
                <w:szCs w:val="22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374C" w:rsidRPr="00D9029B" w:rsidRDefault="0011374C" w:rsidP="007D259B">
            <w:pPr>
              <w:spacing w:line="276" w:lineRule="auto"/>
              <w:ind w:left="135" w:firstLine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D9029B">
              <w:rPr>
                <w:rFonts w:eastAsia="Calibri"/>
                <w:color w:val="000000"/>
                <w:sz w:val="24"/>
                <w:szCs w:val="22"/>
              </w:rPr>
              <w:t xml:space="preserve"> </w:t>
            </w:r>
            <w:r w:rsidRPr="00D9029B">
              <w:rPr>
                <w:rFonts w:eastAsia="Calibri"/>
                <w:color w:val="000000"/>
                <w:sz w:val="24"/>
                <w:szCs w:val="22"/>
                <w:lang w:val="en-US"/>
              </w:rPr>
              <w:t xml:space="preserve">68 </w:t>
            </w:r>
          </w:p>
        </w:tc>
      </w:tr>
    </w:tbl>
    <w:p w:rsidR="0011374C" w:rsidRPr="00D9029B" w:rsidRDefault="0011374C" w:rsidP="0011374C">
      <w:pPr>
        <w:spacing w:after="200" w:line="276" w:lineRule="auto"/>
        <w:ind w:firstLine="0"/>
        <w:jc w:val="left"/>
        <w:rPr>
          <w:rFonts w:eastAsia="Calibri"/>
          <w:sz w:val="22"/>
          <w:szCs w:val="22"/>
          <w:lang w:val="en-US"/>
        </w:rPr>
        <w:sectPr w:rsidR="0011374C" w:rsidRPr="00D9029B" w:rsidSect="00D9029B">
          <w:pgSz w:w="11906" w:h="16383"/>
          <w:pgMar w:top="1701" w:right="1134" w:bottom="680" w:left="1134" w:header="720" w:footer="720" w:gutter="0"/>
          <w:cols w:space="720"/>
          <w:docGrid w:linePitch="381"/>
        </w:sectPr>
      </w:pPr>
    </w:p>
    <w:p w:rsidR="0011374C" w:rsidRPr="00D9029B" w:rsidRDefault="0011374C" w:rsidP="0011374C">
      <w:pPr>
        <w:tabs>
          <w:tab w:val="left" w:pos="8414"/>
        </w:tabs>
        <w:spacing w:after="200" w:line="276" w:lineRule="auto"/>
        <w:ind w:firstLine="0"/>
        <w:jc w:val="left"/>
        <w:rPr>
          <w:rFonts w:eastAsia="MS Mincho"/>
          <w:sz w:val="22"/>
          <w:szCs w:val="22"/>
        </w:rPr>
      </w:pPr>
    </w:p>
    <w:p w:rsidR="0011374C" w:rsidRPr="00D9029B" w:rsidRDefault="0011374C" w:rsidP="0011374C"/>
    <w:p w:rsidR="005E43E7" w:rsidRPr="00D9029B" w:rsidRDefault="005E43E7" w:rsidP="0011374C">
      <w:pPr>
        <w:ind w:firstLine="0"/>
        <w:rPr>
          <w:rFonts w:eastAsia="MS Mincho"/>
          <w:sz w:val="22"/>
          <w:szCs w:val="22"/>
        </w:rPr>
      </w:pPr>
    </w:p>
    <w:sectPr w:rsidR="005E43E7" w:rsidRPr="00D9029B" w:rsidSect="0011374C">
      <w:pgSz w:w="11901" w:h="16840"/>
      <w:pgMar w:top="1701" w:right="1134" w:bottom="680" w:left="1134" w:header="720" w:footer="720" w:gutter="0"/>
      <w:cols w:space="720" w:equalWidth="0">
        <w:col w:w="15397" w:space="0"/>
      </w:cols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671" w:rsidRDefault="00314671" w:rsidP="00C46134">
      <w:r>
        <w:separator/>
      </w:r>
    </w:p>
  </w:endnote>
  <w:endnote w:type="continuationSeparator" w:id="0">
    <w:p w:rsidR="00314671" w:rsidRDefault="00314671" w:rsidP="00C46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671" w:rsidRDefault="00314671" w:rsidP="00C46134">
      <w:r>
        <w:separator/>
      </w:r>
    </w:p>
  </w:footnote>
  <w:footnote w:type="continuationSeparator" w:id="0">
    <w:p w:rsidR="00314671" w:rsidRDefault="00314671" w:rsidP="00C46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1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1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pStyle w:val="a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1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677EC9"/>
    <w:multiLevelType w:val="multilevel"/>
    <w:tmpl w:val="94C830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4EF65F2"/>
    <w:multiLevelType w:val="hybridMultilevel"/>
    <w:tmpl w:val="022C9EB2"/>
    <w:lvl w:ilvl="0" w:tplc="9704223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B235ED4"/>
    <w:multiLevelType w:val="hybridMultilevel"/>
    <w:tmpl w:val="FA6A3EFE"/>
    <w:lvl w:ilvl="0" w:tplc="9704223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C1F4105"/>
    <w:multiLevelType w:val="multilevel"/>
    <w:tmpl w:val="2A36C8D2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2C2501D"/>
    <w:multiLevelType w:val="multilevel"/>
    <w:tmpl w:val="3A36A6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CA3F6F"/>
    <w:multiLevelType w:val="multilevel"/>
    <w:tmpl w:val="6CDCCF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BF3771A"/>
    <w:multiLevelType w:val="multilevel"/>
    <w:tmpl w:val="078E162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2A1354B"/>
    <w:multiLevelType w:val="multilevel"/>
    <w:tmpl w:val="95461024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5F25F3B"/>
    <w:multiLevelType w:val="hybridMultilevel"/>
    <w:tmpl w:val="7BC24316"/>
    <w:lvl w:ilvl="0" w:tplc="88F461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B1A2F00"/>
    <w:multiLevelType w:val="hybridMultilevel"/>
    <w:tmpl w:val="B868253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1B63D6E"/>
    <w:multiLevelType w:val="hybridMultilevel"/>
    <w:tmpl w:val="9466753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3DA0062"/>
    <w:multiLevelType w:val="hybridMultilevel"/>
    <w:tmpl w:val="43244CAE"/>
    <w:lvl w:ilvl="0" w:tplc="9704223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7C0FD4"/>
    <w:multiLevelType w:val="hybridMultilevel"/>
    <w:tmpl w:val="1D5A7CA8"/>
    <w:lvl w:ilvl="0" w:tplc="CDD860B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A6E16"/>
    <w:multiLevelType w:val="hybridMultilevel"/>
    <w:tmpl w:val="0F6CFBB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10F76FC"/>
    <w:multiLevelType w:val="hybridMultilevel"/>
    <w:tmpl w:val="642C6D6E"/>
    <w:lvl w:ilvl="0" w:tplc="9704223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1AE3FF4"/>
    <w:multiLevelType w:val="multilevel"/>
    <w:tmpl w:val="66BCAED2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6316C5F"/>
    <w:multiLevelType w:val="multilevel"/>
    <w:tmpl w:val="7F94DDBC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03F2672"/>
    <w:multiLevelType w:val="multilevel"/>
    <w:tmpl w:val="566271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582725"/>
    <w:multiLevelType w:val="multilevel"/>
    <w:tmpl w:val="D7C065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C763E19"/>
    <w:multiLevelType w:val="hybridMultilevel"/>
    <w:tmpl w:val="0798C162"/>
    <w:lvl w:ilvl="0" w:tplc="9704223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D743CE9"/>
    <w:multiLevelType w:val="multilevel"/>
    <w:tmpl w:val="F64A2C1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0DA34E0"/>
    <w:multiLevelType w:val="multilevel"/>
    <w:tmpl w:val="4E7C60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25C0004"/>
    <w:multiLevelType w:val="hybridMultilevel"/>
    <w:tmpl w:val="AAB201B6"/>
    <w:lvl w:ilvl="0" w:tplc="9704223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86D4D46"/>
    <w:multiLevelType w:val="hybridMultilevel"/>
    <w:tmpl w:val="84AE93EE"/>
    <w:lvl w:ilvl="0" w:tplc="9704223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9394176"/>
    <w:multiLevelType w:val="hybridMultilevel"/>
    <w:tmpl w:val="1D5A7CA8"/>
    <w:lvl w:ilvl="0" w:tplc="CDD860B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726552"/>
    <w:multiLevelType w:val="hybridMultilevel"/>
    <w:tmpl w:val="2C5E7E98"/>
    <w:lvl w:ilvl="0" w:tplc="9704223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8F05F3"/>
    <w:multiLevelType w:val="multilevel"/>
    <w:tmpl w:val="EE42E1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23"/>
  </w:num>
  <w:num w:numId="12">
    <w:abstractNumId w:val="17"/>
  </w:num>
  <w:num w:numId="13">
    <w:abstractNumId w:val="28"/>
  </w:num>
  <w:num w:numId="14">
    <w:abstractNumId w:val="31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0"/>
  </w:num>
  <w:num w:numId="20">
    <w:abstractNumId w:val="19"/>
  </w:num>
  <w:num w:numId="21">
    <w:abstractNumId w:val="32"/>
  </w:num>
  <w:num w:numId="22">
    <w:abstractNumId w:val="33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9"/>
  </w:num>
  <w:num w:numId="26">
    <w:abstractNumId w:val="12"/>
  </w:num>
  <w:num w:numId="27">
    <w:abstractNumId w:val="24"/>
  </w:num>
  <w:num w:numId="28">
    <w:abstractNumId w:val="15"/>
  </w:num>
  <w:num w:numId="29">
    <w:abstractNumId w:val="16"/>
  </w:num>
  <w:num w:numId="30">
    <w:abstractNumId w:val="25"/>
  </w:num>
  <w:num w:numId="31">
    <w:abstractNumId w:val="35"/>
  </w:num>
  <w:num w:numId="32">
    <w:abstractNumId w:val="9"/>
  </w:num>
  <w:num w:numId="33">
    <w:abstractNumId w:val="27"/>
  </w:num>
  <w:num w:numId="34">
    <w:abstractNumId w:val="30"/>
  </w:num>
  <w:num w:numId="35">
    <w:abstractNumId w:val="26"/>
  </w:num>
  <w:num w:numId="36">
    <w:abstractNumId w:val="13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CB0"/>
    <w:rsid w:val="00055C12"/>
    <w:rsid w:val="00061D5E"/>
    <w:rsid w:val="00065F45"/>
    <w:rsid w:val="000D6D44"/>
    <w:rsid w:val="0011374C"/>
    <w:rsid w:val="00120A33"/>
    <w:rsid w:val="00175473"/>
    <w:rsid w:val="001B49BB"/>
    <w:rsid w:val="001C180A"/>
    <w:rsid w:val="001F150F"/>
    <w:rsid w:val="00233BBD"/>
    <w:rsid w:val="00241EE0"/>
    <w:rsid w:val="0024204B"/>
    <w:rsid w:val="002879A2"/>
    <w:rsid w:val="00294E14"/>
    <w:rsid w:val="002A42DE"/>
    <w:rsid w:val="002A5CB3"/>
    <w:rsid w:val="002C7968"/>
    <w:rsid w:val="002F372E"/>
    <w:rsid w:val="0030049B"/>
    <w:rsid w:val="00307F99"/>
    <w:rsid w:val="00314671"/>
    <w:rsid w:val="00325410"/>
    <w:rsid w:val="00326341"/>
    <w:rsid w:val="00386184"/>
    <w:rsid w:val="003861E6"/>
    <w:rsid w:val="003B7AF7"/>
    <w:rsid w:val="003C5BC4"/>
    <w:rsid w:val="003D0BB1"/>
    <w:rsid w:val="003D7695"/>
    <w:rsid w:val="003D7E8B"/>
    <w:rsid w:val="003F46E5"/>
    <w:rsid w:val="004059A8"/>
    <w:rsid w:val="004210FF"/>
    <w:rsid w:val="004B5B99"/>
    <w:rsid w:val="004E33B8"/>
    <w:rsid w:val="00511370"/>
    <w:rsid w:val="00526431"/>
    <w:rsid w:val="00553BFB"/>
    <w:rsid w:val="00554E76"/>
    <w:rsid w:val="00562BC6"/>
    <w:rsid w:val="00571D86"/>
    <w:rsid w:val="00590EBF"/>
    <w:rsid w:val="005B65D8"/>
    <w:rsid w:val="005B6C0E"/>
    <w:rsid w:val="005E43E7"/>
    <w:rsid w:val="006022AF"/>
    <w:rsid w:val="0060440F"/>
    <w:rsid w:val="00611FD6"/>
    <w:rsid w:val="00637614"/>
    <w:rsid w:val="006521AF"/>
    <w:rsid w:val="00661CAB"/>
    <w:rsid w:val="006A1C49"/>
    <w:rsid w:val="006D0AD4"/>
    <w:rsid w:val="007130C5"/>
    <w:rsid w:val="007378A1"/>
    <w:rsid w:val="007A0DAB"/>
    <w:rsid w:val="007B4B3D"/>
    <w:rsid w:val="007C485B"/>
    <w:rsid w:val="007D600E"/>
    <w:rsid w:val="007D691B"/>
    <w:rsid w:val="007E41E2"/>
    <w:rsid w:val="00850E20"/>
    <w:rsid w:val="00872FC6"/>
    <w:rsid w:val="008941AF"/>
    <w:rsid w:val="00965075"/>
    <w:rsid w:val="00965773"/>
    <w:rsid w:val="009677BB"/>
    <w:rsid w:val="00973046"/>
    <w:rsid w:val="009805FE"/>
    <w:rsid w:val="009B3F6B"/>
    <w:rsid w:val="009D1C30"/>
    <w:rsid w:val="009D7EE1"/>
    <w:rsid w:val="009F7128"/>
    <w:rsid w:val="00A2458E"/>
    <w:rsid w:val="00A61459"/>
    <w:rsid w:val="00A65027"/>
    <w:rsid w:val="00AC4AD2"/>
    <w:rsid w:val="00BF13A6"/>
    <w:rsid w:val="00C16EB5"/>
    <w:rsid w:val="00C32C7C"/>
    <w:rsid w:val="00C46134"/>
    <w:rsid w:val="00C63750"/>
    <w:rsid w:val="00C71A9A"/>
    <w:rsid w:val="00C7434A"/>
    <w:rsid w:val="00D52435"/>
    <w:rsid w:val="00D9029B"/>
    <w:rsid w:val="00DF406B"/>
    <w:rsid w:val="00E04EB7"/>
    <w:rsid w:val="00E04EDB"/>
    <w:rsid w:val="00E35A53"/>
    <w:rsid w:val="00E4465E"/>
    <w:rsid w:val="00E655AA"/>
    <w:rsid w:val="00E923D3"/>
    <w:rsid w:val="00EA3112"/>
    <w:rsid w:val="00ED0162"/>
    <w:rsid w:val="00EF502B"/>
    <w:rsid w:val="00F03CB0"/>
    <w:rsid w:val="00F210A5"/>
    <w:rsid w:val="00F301EE"/>
    <w:rsid w:val="00F363D9"/>
    <w:rsid w:val="00F566BA"/>
    <w:rsid w:val="00F745D9"/>
    <w:rsid w:val="00F8287F"/>
    <w:rsid w:val="00F931A0"/>
    <w:rsid w:val="00FA22BD"/>
    <w:rsid w:val="00FA5785"/>
    <w:rsid w:val="00FB4A91"/>
    <w:rsid w:val="00FF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53BBD"/>
  <w15:chartTrackingRefBased/>
  <w15:docId w15:val="{F932D704-751E-4A23-84C6-40D28F4E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1">
    <w:name w:val="heading 1"/>
    <w:basedOn w:val="a0"/>
    <w:next w:val="a0"/>
    <w:link w:val="12"/>
    <w:uiPriority w:val="9"/>
    <w:qFormat/>
    <w:rsid w:val="00850E20"/>
    <w:pPr>
      <w:keepNext/>
      <w:keepLines/>
      <w:spacing w:before="240"/>
      <w:outlineLvl w:val="0"/>
    </w:pPr>
    <w:rPr>
      <w:rFonts w:ascii="Calibri" w:eastAsia="MS Gothic" w:hAnsi="Calibri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50E20"/>
    <w:pPr>
      <w:keepNext/>
      <w:keepLines/>
      <w:spacing w:before="4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50E20"/>
    <w:pPr>
      <w:keepNext/>
      <w:keepLines/>
      <w:spacing w:before="40"/>
      <w:outlineLvl w:val="2"/>
    </w:pPr>
    <w:rPr>
      <w:rFonts w:ascii="Calibri" w:eastAsia="MS Gothic" w:hAnsi="Calibri"/>
      <w:b/>
      <w:bCs/>
      <w:color w:val="4F81BD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50E20"/>
    <w:pPr>
      <w:keepNext/>
      <w:keepLines/>
      <w:spacing w:before="4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50E20"/>
    <w:pPr>
      <w:keepNext/>
      <w:keepLines/>
      <w:spacing w:before="40"/>
      <w:outlineLvl w:val="4"/>
    </w:pPr>
    <w:rPr>
      <w:rFonts w:ascii="Calibri" w:eastAsia="MS Gothic" w:hAnsi="Calibri"/>
      <w:color w:val="243F60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50E20"/>
    <w:pPr>
      <w:keepNext/>
      <w:keepLines/>
      <w:spacing w:before="40"/>
      <w:outlineLvl w:val="5"/>
    </w:pPr>
    <w:rPr>
      <w:rFonts w:ascii="Calibri" w:eastAsia="MS Gothic" w:hAnsi="Calibri"/>
      <w:i/>
      <w:iCs/>
      <w:color w:val="243F6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50E20"/>
    <w:pPr>
      <w:keepNext/>
      <w:keepLines/>
      <w:spacing w:before="40"/>
      <w:outlineLvl w:val="6"/>
    </w:pPr>
    <w:rPr>
      <w:rFonts w:ascii="Calibri" w:eastAsia="MS Gothic" w:hAnsi="Calibri"/>
      <w:i/>
      <w:iCs/>
      <w:color w:val="40404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50E20"/>
    <w:pPr>
      <w:keepNext/>
      <w:keepLines/>
      <w:spacing w:before="40"/>
      <w:outlineLvl w:val="7"/>
    </w:pPr>
    <w:rPr>
      <w:rFonts w:ascii="Calibri" w:eastAsia="MS Gothic" w:hAnsi="Calibri"/>
      <w:color w:val="4F81BD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50E20"/>
    <w:pPr>
      <w:keepNext/>
      <w:keepLines/>
      <w:spacing w:before="40"/>
      <w:outlineLvl w:val="8"/>
    </w:pPr>
    <w:rPr>
      <w:rFonts w:ascii="Calibri" w:eastAsia="MS Gothic" w:hAnsi="Calibri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0">
    <w:name w:val="Заголовок 11"/>
    <w:basedOn w:val="a0"/>
    <w:next w:val="a0"/>
    <w:uiPriority w:val="9"/>
    <w:qFormat/>
    <w:rsid w:val="00850E20"/>
    <w:pPr>
      <w:keepNext/>
      <w:keepLines/>
      <w:spacing w:before="480" w:line="276" w:lineRule="auto"/>
      <w:ind w:firstLine="0"/>
      <w:jc w:val="left"/>
      <w:outlineLvl w:val="0"/>
    </w:pPr>
    <w:rPr>
      <w:rFonts w:ascii="Calibri" w:eastAsia="MS Gothic" w:hAnsi="Calibri"/>
      <w:b/>
      <w:bCs/>
      <w:color w:val="365F91"/>
      <w:lang w:val="en-US"/>
    </w:rPr>
  </w:style>
  <w:style w:type="paragraph" w:customStyle="1" w:styleId="211">
    <w:name w:val="Заголовок 21"/>
    <w:basedOn w:val="a0"/>
    <w:next w:val="a0"/>
    <w:uiPriority w:val="9"/>
    <w:unhideWhenUsed/>
    <w:qFormat/>
    <w:rsid w:val="00850E20"/>
    <w:pPr>
      <w:keepNext/>
      <w:keepLines/>
      <w:spacing w:before="200" w:line="276" w:lineRule="auto"/>
      <w:ind w:firstLine="0"/>
      <w:jc w:val="left"/>
      <w:outlineLvl w:val="1"/>
    </w:pPr>
    <w:rPr>
      <w:rFonts w:ascii="Calibri" w:eastAsia="MS Gothic" w:hAnsi="Calibri"/>
      <w:b/>
      <w:bCs/>
      <w:color w:val="4F81BD"/>
      <w:sz w:val="26"/>
      <w:szCs w:val="26"/>
      <w:lang w:val="en-US"/>
    </w:rPr>
  </w:style>
  <w:style w:type="paragraph" w:customStyle="1" w:styleId="311">
    <w:name w:val="Заголовок 31"/>
    <w:basedOn w:val="a0"/>
    <w:next w:val="a0"/>
    <w:uiPriority w:val="9"/>
    <w:unhideWhenUsed/>
    <w:qFormat/>
    <w:rsid w:val="00850E20"/>
    <w:pPr>
      <w:keepNext/>
      <w:keepLines/>
      <w:spacing w:before="200" w:line="276" w:lineRule="auto"/>
      <w:ind w:firstLine="0"/>
      <w:jc w:val="left"/>
      <w:outlineLvl w:val="2"/>
    </w:pPr>
    <w:rPr>
      <w:rFonts w:ascii="Calibri" w:eastAsia="MS Gothic" w:hAnsi="Calibri"/>
      <w:b/>
      <w:bCs/>
      <w:color w:val="4F81BD"/>
      <w:sz w:val="22"/>
      <w:szCs w:val="22"/>
      <w:lang w:val="en-US"/>
    </w:rPr>
  </w:style>
  <w:style w:type="paragraph" w:customStyle="1" w:styleId="41">
    <w:name w:val="Заголовок 41"/>
    <w:basedOn w:val="a0"/>
    <w:next w:val="a0"/>
    <w:uiPriority w:val="9"/>
    <w:semiHidden/>
    <w:unhideWhenUsed/>
    <w:qFormat/>
    <w:rsid w:val="00850E20"/>
    <w:pPr>
      <w:keepNext/>
      <w:keepLines/>
      <w:spacing w:before="200" w:line="276" w:lineRule="auto"/>
      <w:ind w:firstLine="0"/>
      <w:jc w:val="left"/>
      <w:outlineLvl w:val="3"/>
    </w:pPr>
    <w:rPr>
      <w:rFonts w:ascii="Calibri" w:eastAsia="MS Gothic" w:hAnsi="Calibri"/>
      <w:b/>
      <w:bCs/>
      <w:i/>
      <w:iCs/>
      <w:color w:val="4F81BD"/>
      <w:sz w:val="22"/>
      <w:szCs w:val="22"/>
      <w:lang w:val="en-US"/>
    </w:rPr>
  </w:style>
  <w:style w:type="paragraph" w:customStyle="1" w:styleId="51">
    <w:name w:val="Заголовок 51"/>
    <w:basedOn w:val="a0"/>
    <w:next w:val="a0"/>
    <w:uiPriority w:val="9"/>
    <w:semiHidden/>
    <w:unhideWhenUsed/>
    <w:qFormat/>
    <w:rsid w:val="00850E20"/>
    <w:pPr>
      <w:keepNext/>
      <w:keepLines/>
      <w:spacing w:before="200" w:line="276" w:lineRule="auto"/>
      <w:ind w:firstLine="0"/>
      <w:jc w:val="left"/>
      <w:outlineLvl w:val="4"/>
    </w:pPr>
    <w:rPr>
      <w:rFonts w:ascii="Calibri" w:eastAsia="MS Gothic" w:hAnsi="Calibri"/>
      <w:color w:val="243F60"/>
      <w:sz w:val="22"/>
      <w:szCs w:val="22"/>
      <w:lang w:val="en-US"/>
    </w:rPr>
  </w:style>
  <w:style w:type="paragraph" w:customStyle="1" w:styleId="61">
    <w:name w:val="Заголовок 61"/>
    <w:basedOn w:val="a0"/>
    <w:next w:val="a0"/>
    <w:uiPriority w:val="9"/>
    <w:semiHidden/>
    <w:unhideWhenUsed/>
    <w:qFormat/>
    <w:rsid w:val="00850E20"/>
    <w:pPr>
      <w:keepNext/>
      <w:keepLines/>
      <w:spacing w:before="200" w:line="276" w:lineRule="auto"/>
      <w:ind w:firstLine="0"/>
      <w:jc w:val="left"/>
      <w:outlineLvl w:val="5"/>
    </w:pPr>
    <w:rPr>
      <w:rFonts w:ascii="Calibri" w:eastAsia="MS Gothic" w:hAnsi="Calibri"/>
      <w:i/>
      <w:iCs/>
      <w:color w:val="243F60"/>
      <w:sz w:val="22"/>
      <w:szCs w:val="22"/>
      <w:lang w:val="en-US"/>
    </w:rPr>
  </w:style>
  <w:style w:type="paragraph" w:customStyle="1" w:styleId="71">
    <w:name w:val="Заголовок 71"/>
    <w:basedOn w:val="a0"/>
    <w:next w:val="a0"/>
    <w:uiPriority w:val="9"/>
    <w:semiHidden/>
    <w:unhideWhenUsed/>
    <w:qFormat/>
    <w:rsid w:val="00850E20"/>
    <w:pPr>
      <w:keepNext/>
      <w:keepLines/>
      <w:spacing w:before="200" w:line="276" w:lineRule="auto"/>
      <w:ind w:firstLine="0"/>
      <w:jc w:val="left"/>
      <w:outlineLvl w:val="6"/>
    </w:pPr>
    <w:rPr>
      <w:rFonts w:ascii="Calibri" w:eastAsia="MS Gothic" w:hAnsi="Calibri"/>
      <w:i/>
      <w:iCs/>
      <w:color w:val="404040"/>
      <w:sz w:val="22"/>
      <w:szCs w:val="22"/>
      <w:lang w:val="en-US"/>
    </w:rPr>
  </w:style>
  <w:style w:type="paragraph" w:customStyle="1" w:styleId="81">
    <w:name w:val="Заголовок 81"/>
    <w:basedOn w:val="a0"/>
    <w:next w:val="a0"/>
    <w:uiPriority w:val="9"/>
    <w:semiHidden/>
    <w:unhideWhenUsed/>
    <w:qFormat/>
    <w:rsid w:val="00850E20"/>
    <w:pPr>
      <w:keepNext/>
      <w:keepLines/>
      <w:spacing w:before="200" w:line="276" w:lineRule="auto"/>
      <w:ind w:firstLine="0"/>
      <w:jc w:val="left"/>
      <w:outlineLvl w:val="7"/>
    </w:pPr>
    <w:rPr>
      <w:rFonts w:ascii="Calibri" w:eastAsia="MS Gothic" w:hAnsi="Calibri"/>
      <w:color w:val="4F81BD"/>
      <w:sz w:val="20"/>
      <w:szCs w:val="20"/>
      <w:lang w:val="en-US"/>
    </w:rPr>
  </w:style>
  <w:style w:type="paragraph" w:customStyle="1" w:styleId="91">
    <w:name w:val="Заголовок 91"/>
    <w:basedOn w:val="a0"/>
    <w:next w:val="a0"/>
    <w:uiPriority w:val="9"/>
    <w:semiHidden/>
    <w:unhideWhenUsed/>
    <w:qFormat/>
    <w:rsid w:val="00850E20"/>
    <w:pPr>
      <w:keepNext/>
      <w:keepLines/>
      <w:spacing w:before="200" w:line="276" w:lineRule="auto"/>
      <w:ind w:firstLine="0"/>
      <w:jc w:val="left"/>
      <w:outlineLvl w:val="8"/>
    </w:pPr>
    <w:rPr>
      <w:rFonts w:ascii="Calibri" w:eastAsia="MS Gothic" w:hAnsi="Calibri"/>
      <w:i/>
      <w:iCs/>
      <w:color w:val="404040"/>
      <w:sz w:val="20"/>
      <w:szCs w:val="20"/>
      <w:lang w:val="en-US"/>
    </w:rPr>
  </w:style>
  <w:style w:type="numbering" w:customStyle="1" w:styleId="13">
    <w:name w:val="Нет списка1"/>
    <w:next w:val="a3"/>
    <w:uiPriority w:val="99"/>
    <w:semiHidden/>
    <w:unhideWhenUsed/>
    <w:rsid w:val="00850E20"/>
  </w:style>
  <w:style w:type="character" w:customStyle="1" w:styleId="12">
    <w:name w:val="Заголовок 1 Знак"/>
    <w:basedOn w:val="a1"/>
    <w:link w:val="11"/>
    <w:uiPriority w:val="9"/>
    <w:rsid w:val="00850E20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850E20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850E20"/>
    <w:rPr>
      <w:rFonts w:ascii="Calibri" w:eastAsia="MS Gothic" w:hAnsi="Calibri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uiPriority w:val="9"/>
    <w:semiHidden/>
    <w:rsid w:val="00850E20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uiPriority w:val="9"/>
    <w:semiHidden/>
    <w:rsid w:val="00850E20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1"/>
    <w:link w:val="6"/>
    <w:uiPriority w:val="9"/>
    <w:semiHidden/>
    <w:rsid w:val="00850E20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1"/>
    <w:link w:val="7"/>
    <w:uiPriority w:val="9"/>
    <w:semiHidden/>
    <w:rsid w:val="00850E20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uiPriority w:val="9"/>
    <w:semiHidden/>
    <w:rsid w:val="00850E20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850E20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4">
    <w:name w:val="Верхний колонтитул1"/>
    <w:basedOn w:val="a0"/>
    <w:next w:val="a4"/>
    <w:link w:val="a5"/>
    <w:uiPriority w:val="99"/>
    <w:unhideWhenUsed/>
    <w:rsid w:val="00850E20"/>
    <w:pPr>
      <w:tabs>
        <w:tab w:val="center" w:pos="4680"/>
        <w:tab w:val="right" w:pos="9360"/>
      </w:tabs>
      <w:ind w:firstLine="0"/>
      <w:jc w:val="left"/>
    </w:pPr>
  </w:style>
  <w:style w:type="character" w:customStyle="1" w:styleId="a5">
    <w:name w:val="Верхний колонтитул Знак"/>
    <w:basedOn w:val="a1"/>
    <w:link w:val="14"/>
    <w:uiPriority w:val="99"/>
    <w:rsid w:val="00850E20"/>
  </w:style>
  <w:style w:type="paragraph" w:customStyle="1" w:styleId="15">
    <w:name w:val="Нижний колонтитул1"/>
    <w:basedOn w:val="a0"/>
    <w:next w:val="a6"/>
    <w:link w:val="a7"/>
    <w:uiPriority w:val="99"/>
    <w:unhideWhenUsed/>
    <w:rsid w:val="00850E20"/>
    <w:pPr>
      <w:tabs>
        <w:tab w:val="center" w:pos="4680"/>
        <w:tab w:val="right" w:pos="9360"/>
      </w:tabs>
      <w:ind w:firstLine="0"/>
      <w:jc w:val="left"/>
    </w:pPr>
  </w:style>
  <w:style w:type="character" w:customStyle="1" w:styleId="a7">
    <w:name w:val="Нижний колонтитул Знак"/>
    <w:basedOn w:val="a1"/>
    <w:link w:val="15"/>
    <w:uiPriority w:val="99"/>
    <w:rsid w:val="00850E20"/>
  </w:style>
  <w:style w:type="paragraph" w:customStyle="1" w:styleId="16">
    <w:name w:val="Без интервала1"/>
    <w:next w:val="a8"/>
    <w:uiPriority w:val="1"/>
    <w:qFormat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17">
    <w:name w:val="Название1"/>
    <w:basedOn w:val="a0"/>
    <w:next w:val="a0"/>
    <w:uiPriority w:val="10"/>
    <w:qFormat/>
    <w:rsid w:val="00850E20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1"/>
    <w:link w:val="aa"/>
    <w:uiPriority w:val="10"/>
    <w:rsid w:val="00850E20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8">
    <w:name w:val="Подзаголовок1"/>
    <w:basedOn w:val="a0"/>
    <w:next w:val="a0"/>
    <w:uiPriority w:val="11"/>
    <w:qFormat/>
    <w:rsid w:val="00850E20"/>
    <w:pPr>
      <w:numPr>
        <w:ilvl w:val="1"/>
      </w:numPr>
      <w:spacing w:after="200" w:line="276" w:lineRule="auto"/>
      <w:ind w:firstLine="709"/>
      <w:jc w:val="left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ab">
    <w:name w:val="Подзаголовок Знак"/>
    <w:basedOn w:val="a1"/>
    <w:link w:val="ac"/>
    <w:uiPriority w:val="11"/>
    <w:rsid w:val="00850E20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customStyle="1" w:styleId="19">
    <w:name w:val="Абзац списка1"/>
    <w:basedOn w:val="a0"/>
    <w:next w:val="ad"/>
    <w:uiPriority w:val="34"/>
    <w:qFormat/>
    <w:rsid w:val="00850E20"/>
    <w:pPr>
      <w:spacing w:after="200" w:line="276" w:lineRule="auto"/>
      <w:ind w:left="720" w:firstLine="0"/>
      <w:contextualSpacing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1a">
    <w:name w:val="Основной текст1"/>
    <w:basedOn w:val="a0"/>
    <w:next w:val="ae"/>
    <w:link w:val="af"/>
    <w:uiPriority w:val="99"/>
    <w:unhideWhenUsed/>
    <w:rsid w:val="00850E20"/>
    <w:pPr>
      <w:spacing w:after="120" w:line="276" w:lineRule="auto"/>
      <w:ind w:firstLine="0"/>
      <w:jc w:val="left"/>
    </w:pPr>
  </w:style>
  <w:style w:type="character" w:customStyle="1" w:styleId="af">
    <w:name w:val="Основной текст Знак"/>
    <w:basedOn w:val="a1"/>
    <w:link w:val="1a"/>
    <w:uiPriority w:val="99"/>
    <w:rsid w:val="00850E20"/>
  </w:style>
  <w:style w:type="paragraph" w:customStyle="1" w:styleId="212">
    <w:name w:val="Основной текст 21"/>
    <w:basedOn w:val="a0"/>
    <w:next w:val="22"/>
    <w:link w:val="23"/>
    <w:uiPriority w:val="99"/>
    <w:unhideWhenUsed/>
    <w:rsid w:val="00850E20"/>
    <w:pPr>
      <w:spacing w:after="120" w:line="480" w:lineRule="auto"/>
      <w:ind w:firstLine="0"/>
      <w:jc w:val="left"/>
    </w:pPr>
  </w:style>
  <w:style w:type="character" w:customStyle="1" w:styleId="23">
    <w:name w:val="Основной текст 2 Знак"/>
    <w:basedOn w:val="a1"/>
    <w:link w:val="212"/>
    <w:uiPriority w:val="99"/>
    <w:rsid w:val="00850E20"/>
  </w:style>
  <w:style w:type="paragraph" w:customStyle="1" w:styleId="312">
    <w:name w:val="Основной текст 31"/>
    <w:basedOn w:val="a0"/>
    <w:next w:val="32"/>
    <w:link w:val="33"/>
    <w:uiPriority w:val="99"/>
    <w:unhideWhenUsed/>
    <w:rsid w:val="00850E20"/>
    <w:pPr>
      <w:spacing w:after="120" w:line="276" w:lineRule="auto"/>
      <w:ind w:firstLine="0"/>
      <w:jc w:val="left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12"/>
    <w:uiPriority w:val="99"/>
    <w:rsid w:val="00850E20"/>
    <w:rPr>
      <w:sz w:val="16"/>
      <w:szCs w:val="16"/>
    </w:rPr>
  </w:style>
  <w:style w:type="paragraph" w:customStyle="1" w:styleId="1b">
    <w:name w:val="Список1"/>
    <w:basedOn w:val="a0"/>
    <w:next w:val="af0"/>
    <w:uiPriority w:val="99"/>
    <w:unhideWhenUsed/>
    <w:rsid w:val="00850E20"/>
    <w:pPr>
      <w:spacing w:after="200" w:line="276" w:lineRule="auto"/>
      <w:ind w:left="360" w:hanging="360"/>
      <w:contextualSpacing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213">
    <w:name w:val="Список 21"/>
    <w:basedOn w:val="a0"/>
    <w:next w:val="24"/>
    <w:uiPriority w:val="99"/>
    <w:unhideWhenUsed/>
    <w:rsid w:val="00850E20"/>
    <w:pPr>
      <w:spacing w:after="200" w:line="276" w:lineRule="auto"/>
      <w:ind w:left="720" w:hanging="360"/>
      <w:contextualSpacing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313">
    <w:name w:val="Список 31"/>
    <w:basedOn w:val="a0"/>
    <w:next w:val="34"/>
    <w:uiPriority w:val="99"/>
    <w:unhideWhenUsed/>
    <w:rsid w:val="00850E20"/>
    <w:pPr>
      <w:spacing w:after="200" w:line="276" w:lineRule="auto"/>
      <w:ind w:left="1080" w:hanging="360"/>
      <w:contextualSpacing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10">
    <w:name w:val="Маркированный список1"/>
    <w:basedOn w:val="a0"/>
    <w:next w:val="af1"/>
    <w:uiPriority w:val="99"/>
    <w:unhideWhenUsed/>
    <w:rsid w:val="00850E20"/>
    <w:pPr>
      <w:numPr>
        <w:numId w:val="1"/>
      </w:numPr>
      <w:spacing w:after="200" w:line="276" w:lineRule="auto"/>
      <w:contextualSpacing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210">
    <w:name w:val="Маркированный список 21"/>
    <w:basedOn w:val="a0"/>
    <w:next w:val="25"/>
    <w:uiPriority w:val="99"/>
    <w:unhideWhenUsed/>
    <w:rsid w:val="00850E20"/>
    <w:pPr>
      <w:numPr>
        <w:numId w:val="2"/>
      </w:numPr>
      <w:spacing w:after="200" w:line="276" w:lineRule="auto"/>
      <w:contextualSpacing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310">
    <w:name w:val="Маркированный список 31"/>
    <w:basedOn w:val="a0"/>
    <w:next w:val="35"/>
    <w:uiPriority w:val="99"/>
    <w:unhideWhenUsed/>
    <w:rsid w:val="00850E20"/>
    <w:pPr>
      <w:numPr>
        <w:numId w:val="3"/>
      </w:numPr>
      <w:spacing w:after="200" w:line="276" w:lineRule="auto"/>
      <w:contextualSpacing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1">
    <w:name w:val="Нумерованный список1"/>
    <w:basedOn w:val="a0"/>
    <w:next w:val="a"/>
    <w:uiPriority w:val="99"/>
    <w:unhideWhenUsed/>
    <w:rsid w:val="00850E20"/>
    <w:pPr>
      <w:numPr>
        <w:numId w:val="5"/>
      </w:numPr>
      <w:spacing w:after="200" w:line="276" w:lineRule="auto"/>
      <w:contextualSpacing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21">
    <w:name w:val="Нумерованный список 21"/>
    <w:basedOn w:val="a0"/>
    <w:next w:val="26"/>
    <w:uiPriority w:val="99"/>
    <w:unhideWhenUsed/>
    <w:rsid w:val="00850E20"/>
    <w:pPr>
      <w:numPr>
        <w:numId w:val="6"/>
      </w:numPr>
      <w:spacing w:after="200" w:line="276" w:lineRule="auto"/>
      <w:contextualSpacing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31">
    <w:name w:val="Нумерованный список 31"/>
    <w:basedOn w:val="a0"/>
    <w:next w:val="36"/>
    <w:uiPriority w:val="99"/>
    <w:unhideWhenUsed/>
    <w:rsid w:val="00850E20"/>
    <w:pPr>
      <w:numPr>
        <w:numId w:val="7"/>
      </w:numPr>
      <w:spacing w:after="200" w:line="276" w:lineRule="auto"/>
      <w:contextualSpacing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1c">
    <w:name w:val="Продолжение списка1"/>
    <w:basedOn w:val="a0"/>
    <w:next w:val="af2"/>
    <w:uiPriority w:val="99"/>
    <w:unhideWhenUsed/>
    <w:rsid w:val="00850E20"/>
    <w:pPr>
      <w:spacing w:after="120" w:line="276" w:lineRule="auto"/>
      <w:ind w:left="360" w:firstLine="0"/>
      <w:contextualSpacing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214">
    <w:name w:val="Продолжение списка 21"/>
    <w:basedOn w:val="a0"/>
    <w:next w:val="27"/>
    <w:uiPriority w:val="99"/>
    <w:unhideWhenUsed/>
    <w:rsid w:val="00850E20"/>
    <w:pPr>
      <w:spacing w:after="120" w:line="276" w:lineRule="auto"/>
      <w:ind w:left="720" w:firstLine="0"/>
      <w:contextualSpacing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314">
    <w:name w:val="Продолжение списка 31"/>
    <w:basedOn w:val="a0"/>
    <w:next w:val="37"/>
    <w:uiPriority w:val="99"/>
    <w:unhideWhenUsed/>
    <w:rsid w:val="00850E20"/>
    <w:pPr>
      <w:spacing w:after="120" w:line="276" w:lineRule="auto"/>
      <w:ind w:left="1080" w:firstLine="0"/>
      <w:contextualSpacing/>
      <w:jc w:val="left"/>
    </w:pPr>
    <w:rPr>
      <w:rFonts w:ascii="Cambria" w:eastAsia="MS Mincho" w:hAnsi="Cambria"/>
      <w:sz w:val="22"/>
      <w:szCs w:val="22"/>
      <w:lang w:val="en-US"/>
    </w:rPr>
  </w:style>
  <w:style w:type="paragraph" w:customStyle="1" w:styleId="1d">
    <w:name w:val="Текст макроса1"/>
    <w:next w:val="af3"/>
    <w:link w:val="af4"/>
    <w:uiPriority w:val="99"/>
    <w:unhideWhenUsed/>
    <w:rsid w:val="00850E20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  <w:ind w:firstLine="0"/>
      <w:jc w:val="left"/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1"/>
    <w:link w:val="1d"/>
    <w:uiPriority w:val="99"/>
    <w:rsid w:val="00850E20"/>
    <w:rPr>
      <w:rFonts w:ascii="Courier" w:hAnsi="Courier"/>
      <w:sz w:val="20"/>
      <w:szCs w:val="20"/>
    </w:rPr>
  </w:style>
  <w:style w:type="paragraph" w:customStyle="1" w:styleId="215">
    <w:name w:val="Цитата 21"/>
    <w:basedOn w:val="a0"/>
    <w:next w:val="a0"/>
    <w:uiPriority w:val="29"/>
    <w:qFormat/>
    <w:rsid w:val="00850E20"/>
    <w:pPr>
      <w:spacing w:after="200" w:line="276" w:lineRule="auto"/>
      <w:ind w:firstLine="0"/>
      <w:jc w:val="left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28">
    <w:name w:val="Цитата 2 Знак"/>
    <w:basedOn w:val="a1"/>
    <w:link w:val="29"/>
    <w:uiPriority w:val="29"/>
    <w:rsid w:val="00850E20"/>
    <w:rPr>
      <w:i/>
      <w:iCs/>
      <w:color w:val="000000"/>
    </w:rPr>
  </w:style>
  <w:style w:type="paragraph" w:customStyle="1" w:styleId="1e">
    <w:name w:val="Название объекта1"/>
    <w:basedOn w:val="a0"/>
    <w:next w:val="a0"/>
    <w:uiPriority w:val="35"/>
    <w:semiHidden/>
    <w:unhideWhenUsed/>
    <w:qFormat/>
    <w:rsid w:val="00850E20"/>
    <w:pPr>
      <w:spacing w:after="200"/>
      <w:ind w:firstLine="0"/>
      <w:jc w:val="left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af5">
    <w:name w:val="Strong"/>
    <w:basedOn w:val="a1"/>
    <w:uiPriority w:val="22"/>
    <w:qFormat/>
    <w:rsid w:val="00850E20"/>
    <w:rPr>
      <w:b/>
      <w:bCs/>
    </w:rPr>
  </w:style>
  <w:style w:type="character" w:styleId="af6">
    <w:name w:val="Emphasis"/>
    <w:basedOn w:val="a1"/>
    <w:uiPriority w:val="20"/>
    <w:qFormat/>
    <w:rsid w:val="00850E20"/>
    <w:rPr>
      <w:i/>
      <w:iCs/>
    </w:rPr>
  </w:style>
  <w:style w:type="paragraph" w:customStyle="1" w:styleId="1f">
    <w:name w:val="Выделенная цитата1"/>
    <w:basedOn w:val="a0"/>
    <w:next w:val="a0"/>
    <w:uiPriority w:val="30"/>
    <w:qFormat/>
    <w:rsid w:val="00850E20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af7">
    <w:name w:val="Выделенная цитата Знак"/>
    <w:basedOn w:val="a1"/>
    <w:link w:val="af8"/>
    <w:uiPriority w:val="30"/>
    <w:rsid w:val="00850E20"/>
    <w:rPr>
      <w:b/>
      <w:bCs/>
      <w:i/>
      <w:iCs/>
      <w:color w:val="4F81BD"/>
    </w:rPr>
  </w:style>
  <w:style w:type="character" w:customStyle="1" w:styleId="1f0">
    <w:name w:val="Слабое выделение1"/>
    <w:basedOn w:val="a1"/>
    <w:uiPriority w:val="19"/>
    <w:qFormat/>
    <w:rsid w:val="00850E20"/>
    <w:rPr>
      <w:i/>
      <w:iCs/>
      <w:color w:val="808080"/>
    </w:rPr>
  </w:style>
  <w:style w:type="character" w:customStyle="1" w:styleId="1f1">
    <w:name w:val="Сильное выделение1"/>
    <w:basedOn w:val="a1"/>
    <w:uiPriority w:val="21"/>
    <w:qFormat/>
    <w:rsid w:val="00850E20"/>
    <w:rPr>
      <w:b/>
      <w:bCs/>
      <w:i/>
      <w:iCs/>
      <w:color w:val="4F81BD"/>
    </w:rPr>
  </w:style>
  <w:style w:type="character" w:customStyle="1" w:styleId="1f2">
    <w:name w:val="Слабая ссылка1"/>
    <w:basedOn w:val="a1"/>
    <w:uiPriority w:val="31"/>
    <w:qFormat/>
    <w:rsid w:val="00850E20"/>
    <w:rPr>
      <w:smallCaps/>
      <w:color w:val="C0504D"/>
      <w:u w:val="single"/>
    </w:rPr>
  </w:style>
  <w:style w:type="character" w:customStyle="1" w:styleId="1f3">
    <w:name w:val="Сильная ссылка1"/>
    <w:basedOn w:val="a1"/>
    <w:uiPriority w:val="32"/>
    <w:qFormat/>
    <w:rsid w:val="00850E20"/>
    <w:rPr>
      <w:b/>
      <w:bCs/>
      <w:smallCaps/>
      <w:color w:val="C0504D"/>
      <w:spacing w:val="5"/>
      <w:u w:val="single"/>
    </w:rPr>
  </w:style>
  <w:style w:type="character" w:styleId="af9">
    <w:name w:val="Book Title"/>
    <w:basedOn w:val="a1"/>
    <w:uiPriority w:val="33"/>
    <w:qFormat/>
    <w:rsid w:val="00850E20"/>
    <w:rPr>
      <w:b/>
      <w:bCs/>
      <w:smallCaps/>
      <w:spacing w:val="5"/>
    </w:rPr>
  </w:style>
  <w:style w:type="paragraph" w:customStyle="1" w:styleId="1f4">
    <w:name w:val="Заголовок оглавления1"/>
    <w:basedOn w:val="11"/>
    <w:next w:val="a0"/>
    <w:uiPriority w:val="39"/>
    <w:semiHidden/>
    <w:unhideWhenUsed/>
    <w:qFormat/>
    <w:rsid w:val="00850E20"/>
  </w:style>
  <w:style w:type="table" w:customStyle="1" w:styleId="1f5">
    <w:name w:val="Сетка таблицы1"/>
    <w:basedOn w:val="a2"/>
    <w:next w:val="afa"/>
    <w:uiPriority w:val="59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Светлая заливка1"/>
    <w:basedOn w:val="a2"/>
    <w:next w:val="afb"/>
    <w:uiPriority w:val="60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2"/>
    <w:next w:val="-1"/>
    <w:uiPriority w:val="60"/>
    <w:rsid w:val="00850E20"/>
    <w:pPr>
      <w:ind w:firstLine="0"/>
      <w:jc w:val="left"/>
    </w:pPr>
    <w:rPr>
      <w:rFonts w:ascii="Cambria" w:eastAsia="MS Mincho" w:hAnsi="Cambria"/>
      <w:color w:val="365F91"/>
      <w:sz w:val="22"/>
      <w:szCs w:val="22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2"/>
    <w:next w:val="-2"/>
    <w:uiPriority w:val="60"/>
    <w:rsid w:val="00850E20"/>
    <w:pPr>
      <w:ind w:firstLine="0"/>
      <w:jc w:val="left"/>
    </w:pPr>
    <w:rPr>
      <w:rFonts w:ascii="Cambria" w:eastAsia="MS Mincho" w:hAnsi="Cambria"/>
      <w:color w:val="943634"/>
      <w:sz w:val="22"/>
      <w:szCs w:val="22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2"/>
    <w:next w:val="-3"/>
    <w:uiPriority w:val="60"/>
    <w:rsid w:val="00850E20"/>
    <w:pPr>
      <w:ind w:firstLine="0"/>
      <w:jc w:val="left"/>
    </w:pPr>
    <w:rPr>
      <w:rFonts w:ascii="Cambria" w:eastAsia="MS Mincho" w:hAnsi="Cambria"/>
      <w:color w:val="76923C"/>
      <w:sz w:val="22"/>
      <w:szCs w:val="22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2"/>
    <w:next w:val="-4"/>
    <w:uiPriority w:val="60"/>
    <w:rsid w:val="00850E20"/>
    <w:pPr>
      <w:ind w:firstLine="0"/>
      <w:jc w:val="left"/>
    </w:pPr>
    <w:rPr>
      <w:rFonts w:ascii="Cambria" w:eastAsia="MS Mincho" w:hAnsi="Cambria"/>
      <w:color w:val="5F497A"/>
      <w:sz w:val="22"/>
      <w:szCs w:val="22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2"/>
    <w:next w:val="-5"/>
    <w:uiPriority w:val="60"/>
    <w:rsid w:val="00850E20"/>
    <w:pPr>
      <w:ind w:firstLine="0"/>
      <w:jc w:val="left"/>
    </w:pPr>
    <w:rPr>
      <w:rFonts w:ascii="Cambria" w:eastAsia="MS Mincho" w:hAnsi="Cambria"/>
      <w:color w:val="31849B"/>
      <w:sz w:val="22"/>
      <w:szCs w:val="22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2"/>
    <w:next w:val="-6"/>
    <w:uiPriority w:val="60"/>
    <w:rsid w:val="00850E20"/>
    <w:pPr>
      <w:ind w:firstLine="0"/>
      <w:jc w:val="left"/>
    </w:pPr>
    <w:rPr>
      <w:rFonts w:ascii="Cambria" w:eastAsia="MS Mincho" w:hAnsi="Cambria"/>
      <w:color w:val="E36C0A"/>
      <w:sz w:val="22"/>
      <w:szCs w:val="22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f7">
    <w:name w:val="Светлый список1"/>
    <w:basedOn w:val="a2"/>
    <w:next w:val="afc"/>
    <w:uiPriority w:val="61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2"/>
    <w:next w:val="-10"/>
    <w:uiPriority w:val="61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2"/>
    <w:next w:val="-20"/>
    <w:uiPriority w:val="61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2"/>
    <w:next w:val="-30"/>
    <w:uiPriority w:val="61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2"/>
    <w:next w:val="-40"/>
    <w:uiPriority w:val="61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2"/>
    <w:next w:val="-50"/>
    <w:uiPriority w:val="61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2"/>
    <w:next w:val="-60"/>
    <w:uiPriority w:val="61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f8">
    <w:name w:val="Светлая сетка1"/>
    <w:basedOn w:val="a2"/>
    <w:next w:val="afd"/>
    <w:uiPriority w:val="62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2"/>
    <w:next w:val="-12"/>
    <w:uiPriority w:val="62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2"/>
    <w:next w:val="-22"/>
    <w:uiPriority w:val="62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2"/>
    <w:next w:val="-32"/>
    <w:uiPriority w:val="62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2"/>
    <w:next w:val="-42"/>
    <w:uiPriority w:val="62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2"/>
    <w:next w:val="-52"/>
    <w:uiPriority w:val="62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2"/>
    <w:next w:val="-62"/>
    <w:uiPriority w:val="62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1">
    <w:name w:val="Средняя заливка 11"/>
    <w:basedOn w:val="a2"/>
    <w:next w:val="1f9"/>
    <w:uiPriority w:val="63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2"/>
    <w:next w:val="1-1"/>
    <w:uiPriority w:val="63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2"/>
    <w:next w:val="1-2"/>
    <w:uiPriority w:val="63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2"/>
    <w:next w:val="1-3"/>
    <w:uiPriority w:val="63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2"/>
    <w:next w:val="1-4"/>
    <w:uiPriority w:val="63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2"/>
    <w:next w:val="1-5"/>
    <w:uiPriority w:val="63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2"/>
    <w:next w:val="1-6"/>
    <w:uiPriority w:val="63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6">
    <w:name w:val="Средняя заливка 21"/>
    <w:basedOn w:val="a2"/>
    <w:next w:val="2a"/>
    <w:uiPriority w:val="64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2"/>
    <w:next w:val="2-1"/>
    <w:uiPriority w:val="64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2"/>
    <w:next w:val="2-2"/>
    <w:uiPriority w:val="64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2"/>
    <w:next w:val="2-3"/>
    <w:uiPriority w:val="64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2"/>
    <w:next w:val="2-4"/>
    <w:uiPriority w:val="64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2"/>
    <w:next w:val="2-5"/>
    <w:uiPriority w:val="64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2"/>
    <w:next w:val="2-6"/>
    <w:uiPriority w:val="64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ий список 11"/>
    <w:basedOn w:val="a2"/>
    <w:next w:val="1fa"/>
    <w:uiPriority w:val="65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2"/>
    <w:next w:val="1-10"/>
    <w:uiPriority w:val="65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2"/>
    <w:next w:val="1-20"/>
    <w:uiPriority w:val="65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2"/>
    <w:next w:val="1-30"/>
    <w:uiPriority w:val="65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2"/>
    <w:next w:val="1-40"/>
    <w:uiPriority w:val="65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2"/>
    <w:next w:val="1-50"/>
    <w:uiPriority w:val="65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2"/>
    <w:next w:val="1-60"/>
    <w:uiPriority w:val="65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7">
    <w:name w:val="Средний список 21"/>
    <w:basedOn w:val="a2"/>
    <w:next w:val="2b"/>
    <w:uiPriority w:val="66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2"/>
    <w:next w:val="2-10"/>
    <w:uiPriority w:val="66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2"/>
    <w:next w:val="2-20"/>
    <w:uiPriority w:val="66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2"/>
    <w:next w:val="2-30"/>
    <w:uiPriority w:val="66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2"/>
    <w:next w:val="2-40"/>
    <w:uiPriority w:val="66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2"/>
    <w:next w:val="2-50"/>
    <w:uiPriority w:val="66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2"/>
    <w:next w:val="2-60"/>
    <w:uiPriority w:val="66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Средняя сетка 11"/>
    <w:basedOn w:val="a2"/>
    <w:next w:val="1fb"/>
    <w:uiPriority w:val="67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2"/>
    <w:next w:val="1-12"/>
    <w:uiPriority w:val="67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2"/>
    <w:next w:val="1-22"/>
    <w:uiPriority w:val="67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2"/>
    <w:next w:val="1-32"/>
    <w:uiPriority w:val="67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2"/>
    <w:next w:val="1-42"/>
    <w:uiPriority w:val="67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2"/>
    <w:next w:val="1-52"/>
    <w:uiPriority w:val="67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2"/>
    <w:next w:val="1-62"/>
    <w:uiPriority w:val="67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8">
    <w:name w:val="Средняя сетка 21"/>
    <w:basedOn w:val="a2"/>
    <w:next w:val="2c"/>
    <w:uiPriority w:val="68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2"/>
    <w:next w:val="2-12"/>
    <w:uiPriority w:val="68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2"/>
    <w:next w:val="2-22"/>
    <w:uiPriority w:val="68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2"/>
    <w:next w:val="2-32"/>
    <w:uiPriority w:val="68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2"/>
    <w:next w:val="2-42"/>
    <w:uiPriority w:val="68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2"/>
    <w:next w:val="2-52"/>
    <w:uiPriority w:val="68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2"/>
    <w:next w:val="2-62"/>
    <w:uiPriority w:val="68"/>
    <w:rsid w:val="00850E20"/>
    <w:pPr>
      <w:ind w:firstLine="0"/>
      <w:jc w:val="left"/>
    </w:pPr>
    <w:rPr>
      <w:rFonts w:ascii="Calibri" w:eastAsia="MS Gothic" w:hAnsi="Calibri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5">
    <w:name w:val="Средняя сетка 31"/>
    <w:basedOn w:val="a2"/>
    <w:next w:val="38"/>
    <w:uiPriority w:val="69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2"/>
    <w:next w:val="3-1"/>
    <w:uiPriority w:val="69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2"/>
    <w:next w:val="3-2"/>
    <w:uiPriority w:val="69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2"/>
    <w:next w:val="3-3"/>
    <w:uiPriority w:val="69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2"/>
    <w:next w:val="3-4"/>
    <w:uiPriority w:val="69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2"/>
    <w:next w:val="3-5"/>
    <w:uiPriority w:val="69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2"/>
    <w:next w:val="3-6"/>
    <w:uiPriority w:val="69"/>
    <w:rsid w:val="00850E20"/>
    <w:pPr>
      <w:ind w:firstLine="0"/>
      <w:jc w:val="left"/>
    </w:pPr>
    <w:rPr>
      <w:rFonts w:ascii="Cambria" w:eastAsia="MS Mincho" w:hAnsi="Cambria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c">
    <w:name w:val="Темный список1"/>
    <w:basedOn w:val="a2"/>
    <w:next w:val="afe"/>
    <w:uiPriority w:val="70"/>
    <w:rsid w:val="00850E20"/>
    <w:pPr>
      <w:ind w:firstLine="0"/>
      <w:jc w:val="left"/>
    </w:pPr>
    <w:rPr>
      <w:rFonts w:ascii="Cambria" w:eastAsia="MS Mincho" w:hAnsi="Cambria"/>
      <w:color w:val="FFFFFF"/>
      <w:sz w:val="22"/>
      <w:szCs w:val="22"/>
      <w:lang w:val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2"/>
    <w:next w:val="-13"/>
    <w:uiPriority w:val="70"/>
    <w:rsid w:val="00850E20"/>
    <w:pPr>
      <w:ind w:firstLine="0"/>
      <w:jc w:val="left"/>
    </w:pPr>
    <w:rPr>
      <w:rFonts w:ascii="Cambria" w:eastAsia="MS Mincho" w:hAnsi="Cambria"/>
      <w:color w:val="FFFFFF"/>
      <w:sz w:val="22"/>
      <w:szCs w:val="22"/>
      <w:lang w:val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2"/>
    <w:next w:val="-23"/>
    <w:uiPriority w:val="70"/>
    <w:rsid w:val="00850E20"/>
    <w:pPr>
      <w:ind w:firstLine="0"/>
      <w:jc w:val="left"/>
    </w:pPr>
    <w:rPr>
      <w:rFonts w:ascii="Cambria" w:eastAsia="MS Mincho" w:hAnsi="Cambria"/>
      <w:color w:val="FFFFFF"/>
      <w:sz w:val="22"/>
      <w:szCs w:val="22"/>
      <w:lang w:val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2"/>
    <w:next w:val="-33"/>
    <w:uiPriority w:val="70"/>
    <w:rsid w:val="00850E20"/>
    <w:pPr>
      <w:ind w:firstLine="0"/>
      <w:jc w:val="left"/>
    </w:pPr>
    <w:rPr>
      <w:rFonts w:ascii="Cambria" w:eastAsia="MS Mincho" w:hAnsi="Cambria"/>
      <w:color w:val="FFFFFF"/>
      <w:sz w:val="22"/>
      <w:szCs w:val="22"/>
      <w:lang w:val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2"/>
    <w:next w:val="-43"/>
    <w:uiPriority w:val="70"/>
    <w:rsid w:val="00850E20"/>
    <w:pPr>
      <w:ind w:firstLine="0"/>
      <w:jc w:val="left"/>
    </w:pPr>
    <w:rPr>
      <w:rFonts w:ascii="Cambria" w:eastAsia="MS Mincho" w:hAnsi="Cambria"/>
      <w:color w:val="FFFFFF"/>
      <w:sz w:val="22"/>
      <w:szCs w:val="22"/>
      <w:lang w:val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2"/>
    <w:next w:val="-53"/>
    <w:uiPriority w:val="70"/>
    <w:rsid w:val="00850E20"/>
    <w:pPr>
      <w:ind w:firstLine="0"/>
      <w:jc w:val="left"/>
    </w:pPr>
    <w:rPr>
      <w:rFonts w:ascii="Cambria" w:eastAsia="MS Mincho" w:hAnsi="Cambria"/>
      <w:color w:val="FFFFFF"/>
      <w:sz w:val="22"/>
      <w:szCs w:val="22"/>
      <w:lang w:val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2"/>
    <w:next w:val="-63"/>
    <w:uiPriority w:val="70"/>
    <w:rsid w:val="00850E20"/>
    <w:pPr>
      <w:ind w:firstLine="0"/>
      <w:jc w:val="left"/>
    </w:pPr>
    <w:rPr>
      <w:rFonts w:ascii="Cambria" w:eastAsia="MS Mincho" w:hAnsi="Cambria"/>
      <w:color w:val="FFFFFF"/>
      <w:sz w:val="22"/>
      <w:szCs w:val="22"/>
      <w:lang w:val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d">
    <w:name w:val="Цветная заливка1"/>
    <w:basedOn w:val="a2"/>
    <w:next w:val="aff"/>
    <w:uiPriority w:val="71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2"/>
    <w:next w:val="-14"/>
    <w:uiPriority w:val="71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2"/>
    <w:next w:val="-24"/>
    <w:uiPriority w:val="71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2"/>
    <w:next w:val="-34"/>
    <w:uiPriority w:val="71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2"/>
    <w:next w:val="-44"/>
    <w:uiPriority w:val="71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2"/>
    <w:next w:val="-54"/>
    <w:uiPriority w:val="71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2"/>
    <w:next w:val="-64"/>
    <w:uiPriority w:val="71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e">
    <w:name w:val="Цветной список1"/>
    <w:basedOn w:val="a2"/>
    <w:next w:val="aff0"/>
    <w:uiPriority w:val="72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2"/>
    <w:next w:val="-15"/>
    <w:uiPriority w:val="72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2"/>
    <w:next w:val="-25"/>
    <w:uiPriority w:val="72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2"/>
    <w:next w:val="-35"/>
    <w:uiPriority w:val="72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2"/>
    <w:next w:val="-45"/>
    <w:uiPriority w:val="72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2"/>
    <w:next w:val="-55"/>
    <w:uiPriority w:val="72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2"/>
    <w:next w:val="-65"/>
    <w:uiPriority w:val="72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f">
    <w:name w:val="Цветная сетка1"/>
    <w:basedOn w:val="a2"/>
    <w:next w:val="aff1"/>
    <w:uiPriority w:val="73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2"/>
    <w:next w:val="-16"/>
    <w:uiPriority w:val="73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2"/>
    <w:next w:val="-26"/>
    <w:uiPriority w:val="73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2"/>
    <w:next w:val="-36"/>
    <w:uiPriority w:val="73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2"/>
    <w:next w:val="-46"/>
    <w:uiPriority w:val="73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2"/>
    <w:next w:val="-56"/>
    <w:uiPriority w:val="73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2"/>
    <w:next w:val="-66"/>
    <w:uiPriority w:val="73"/>
    <w:rsid w:val="00850E20"/>
    <w:pPr>
      <w:ind w:firstLine="0"/>
      <w:jc w:val="left"/>
    </w:pPr>
    <w:rPr>
      <w:rFonts w:ascii="Cambria" w:eastAsia="MS Mincho" w:hAnsi="Cambria"/>
      <w:color w:val="000000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114">
    <w:name w:val="Заголовок 1 Знак1"/>
    <w:basedOn w:val="a1"/>
    <w:uiPriority w:val="9"/>
    <w:rsid w:val="00850E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9">
    <w:name w:val="Заголовок 2 Знак1"/>
    <w:basedOn w:val="a1"/>
    <w:uiPriority w:val="9"/>
    <w:semiHidden/>
    <w:rsid w:val="00850E2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6">
    <w:name w:val="Заголовок 3 Знак1"/>
    <w:basedOn w:val="a1"/>
    <w:uiPriority w:val="9"/>
    <w:semiHidden/>
    <w:rsid w:val="00850E2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1"/>
    <w:uiPriority w:val="9"/>
    <w:semiHidden/>
    <w:rsid w:val="00850E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1"/>
    <w:uiPriority w:val="9"/>
    <w:semiHidden/>
    <w:rsid w:val="00850E2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0">
    <w:name w:val="Заголовок 6 Знак1"/>
    <w:basedOn w:val="a1"/>
    <w:uiPriority w:val="9"/>
    <w:semiHidden/>
    <w:rsid w:val="00850E2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1"/>
    <w:uiPriority w:val="9"/>
    <w:semiHidden/>
    <w:rsid w:val="00850E2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1"/>
    <w:uiPriority w:val="9"/>
    <w:semiHidden/>
    <w:rsid w:val="00850E2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1"/>
    <w:uiPriority w:val="9"/>
    <w:semiHidden/>
    <w:rsid w:val="00850E2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4">
    <w:name w:val="header"/>
    <w:basedOn w:val="a0"/>
    <w:link w:val="1ff0"/>
    <w:uiPriority w:val="99"/>
    <w:semiHidden/>
    <w:unhideWhenUsed/>
    <w:rsid w:val="00850E20"/>
    <w:pPr>
      <w:tabs>
        <w:tab w:val="center" w:pos="4677"/>
        <w:tab w:val="right" w:pos="9355"/>
      </w:tabs>
    </w:pPr>
  </w:style>
  <w:style w:type="character" w:customStyle="1" w:styleId="1ff0">
    <w:name w:val="Верхний колонтитул Знак1"/>
    <w:basedOn w:val="a1"/>
    <w:link w:val="a4"/>
    <w:uiPriority w:val="99"/>
    <w:semiHidden/>
    <w:rsid w:val="00850E20"/>
  </w:style>
  <w:style w:type="paragraph" w:styleId="a6">
    <w:name w:val="footer"/>
    <w:basedOn w:val="a0"/>
    <w:link w:val="1ff1"/>
    <w:uiPriority w:val="99"/>
    <w:semiHidden/>
    <w:unhideWhenUsed/>
    <w:rsid w:val="00850E20"/>
    <w:pPr>
      <w:tabs>
        <w:tab w:val="center" w:pos="4677"/>
        <w:tab w:val="right" w:pos="9355"/>
      </w:tabs>
    </w:pPr>
  </w:style>
  <w:style w:type="character" w:customStyle="1" w:styleId="1ff1">
    <w:name w:val="Нижний колонтитул Знак1"/>
    <w:basedOn w:val="a1"/>
    <w:link w:val="a6"/>
    <w:uiPriority w:val="99"/>
    <w:semiHidden/>
    <w:rsid w:val="00850E20"/>
  </w:style>
  <w:style w:type="paragraph" w:styleId="a8">
    <w:name w:val="No Spacing"/>
    <w:uiPriority w:val="1"/>
    <w:qFormat/>
    <w:rsid w:val="00850E20"/>
  </w:style>
  <w:style w:type="paragraph" w:styleId="aa">
    <w:name w:val="Title"/>
    <w:basedOn w:val="a0"/>
    <w:next w:val="a0"/>
    <w:link w:val="a9"/>
    <w:uiPriority w:val="10"/>
    <w:qFormat/>
    <w:rsid w:val="00850E20"/>
    <w:pPr>
      <w:contextualSpacing/>
    </w:pPr>
    <w:rPr>
      <w:rFonts w:ascii="Calibri" w:eastAsia="MS Gothic" w:hAnsi="Calibri"/>
      <w:color w:val="17365D"/>
      <w:spacing w:val="5"/>
      <w:kern w:val="28"/>
      <w:sz w:val="52"/>
      <w:szCs w:val="52"/>
    </w:rPr>
  </w:style>
  <w:style w:type="character" w:customStyle="1" w:styleId="1ff2">
    <w:name w:val="Название Знак1"/>
    <w:basedOn w:val="a1"/>
    <w:uiPriority w:val="10"/>
    <w:rsid w:val="00850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Subtitle"/>
    <w:basedOn w:val="a0"/>
    <w:next w:val="a0"/>
    <w:link w:val="ab"/>
    <w:uiPriority w:val="11"/>
    <w:qFormat/>
    <w:rsid w:val="00850E20"/>
    <w:pPr>
      <w:numPr>
        <w:ilvl w:val="1"/>
      </w:numPr>
      <w:spacing w:after="160"/>
      <w:ind w:firstLine="709"/>
    </w:pPr>
    <w:rPr>
      <w:rFonts w:ascii="Calibri" w:eastAsia="MS Gothic" w:hAnsi="Calibri"/>
      <w:i/>
      <w:iCs/>
      <w:color w:val="4F81BD"/>
      <w:spacing w:val="15"/>
      <w:sz w:val="24"/>
      <w:szCs w:val="24"/>
    </w:rPr>
  </w:style>
  <w:style w:type="character" w:customStyle="1" w:styleId="1ff3">
    <w:name w:val="Подзаголовок Знак1"/>
    <w:basedOn w:val="a1"/>
    <w:uiPriority w:val="11"/>
    <w:rsid w:val="00850E2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d">
    <w:name w:val="List Paragraph"/>
    <w:basedOn w:val="a0"/>
    <w:uiPriority w:val="34"/>
    <w:qFormat/>
    <w:rsid w:val="00850E20"/>
    <w:pPr>
      <w:ind w:left="720"/>
      <w:contextualSpacing/>
    </w:pPr>
  </w:style>
  <w:style w:type="paragraph" w:styleId="ae">
    <w:name w:val="Body Text"/>
    <w:basedOn w:val="a0"/>
    <w:link w:val="1ff4"/>
    <w:uiPriority w:val="99"/>
    <w:semiHidden/>
    <w:unhideWhenUsed/>
    <w:rsid w:val="00850E20"/>
    <w:pPr>
      <w:spacing w:after="120"/>
    </w:pPr>
  </w:style>
  <w:style w:type="character" w:customStyle="1" w:styleId="1ff4">
    <w:name w:val="Основной текст Знак1"/>
    <w:basedOn w:val="a1"/>
    <w:link w:val="ae"/>
    <w:uiPriority w:val="99"/>
    <w:semiHidden/>
    <w:rsid w:val="00850E20"/>
  </w:style>
  <w:style w:type="paragraph" w:styleId="22">
    <w:name w:val="Body Text 2"/>
    <w:basedOn w:val="a0"/>
    <w:link w:val="21a"/>
    <w:uiPriority w:val="99"/>
    <w:semiHidden/>
    <w:unhideWhenUsed/>
    <w:rsid w:val="00850E20"/>
    <w:pPr>
      <w:spacing w:after="120" w:line="480" w:lineRule="auto"/>
    </w:pPr>
  </w:style>
  <w:style w:type="character" w:customStyle="1" w:styleId="21a">
    <w:name w:val="Основной текст 2 Знак1"/>
    <w:basedOn w:val="a1"/>
    <w:link w:val="22"/>
    <w:uiPriority w:val="99"/>
    <w:semiHidden/>
    <w:rsid w:val="00850E20"/>
  </w:style>
  <w:style w:type="paragraph" w:styleId="32">
    <w:name w:val="Body Text 3"/>
    <w:basedOn w:val="a0"/>
    <w:link w:val="317"/>
    <w:uiPriority w:val="99"/>
    <w:semiHidden/>
    <w:unhideWhenUsed/>
    <w:rsid w:val="00850E20"/>
    <w:pPr>
      <w:spacing w:after="120"/>
    </w:pPr>
    <w:rPr>
      <w:sz w:val="16"/>
      <w:szCs w:val="16"/>
    </w:rPr>
  </w:style>
  <w:style w:type="character" w:customStyle="1" w:styleId="317">
    <w:name w:val="Основной текст 3 Знак1"/>
    <w:basedOn w:val="a1"/>
    <w:link w:val="32"/>
    <w:uiPriority w:val="99"/>
    <w:semiHidden/>
    <w:rsid w:val="00850E20"/>
    <w:rPr>
      <w:sz w:val="16"/>
      <w:szCs w:val="16"/>
    </w:rPr>
  </w:style>
  <w:style w:type="paragraph" w:styleId="af0">
    <w:name w:val="List"/>
    <w:basedOn w:val="a0"/>
    <w:uiPriority w:val="99"/>
    <w:semiHidden/>
    <w:unhideWhenUsed/>
    <w:rsid w:val="00850E20"/>
    <w:pPr>
      <w:ind w:left="283" w:hanging="283"/>
      <w:contextualSpacing/>
    </w:pPr>
  </w:style>
  <w:style w:type="paragraph" w:styleId="24">
    <w:name w:val="List 2"/>
    <w:basedOn w:val="a0"/>
    <w:uiPriority w:val="99"/>
    <w:semiHidden/>
    <w:unhideWhenUsed/>
    <w:rsid w:val="00850E20"/>
    <w:pPr>
      <w:ind w:left="566" w:hanging="283"/>
      <w:contextualSpacing/>
    </w:pPr>
  </w:style>
  <w:style w:type="paragraph" w:styleId="34">
    <w:name w:val="List 3"/>
    <w:basedOn w:val="a0"/>
    <w:uiPriority w:val="99"/>
    <w:semiHidden/>
    <w:unhideWhenUsed/>
    <w:rsid w:val="00850E20"/>
    <w:pPr>
      <w:ind w:left="849" w:hanging="283"/>
      <w:contextualSpacing/>
    </w:pPr>
  </w:style>
  <w:style w:type="paragraph" w:styleId="af1">
    <w:name w:val="List Bullet"/>
    <w:basedOn w:val="a0"/>
    <w:uiPriority w:val="99"/>
    <w:semiHidden/>
    <w:unhideWhenUsed/>
    <w:rsid w:val="00850E20"/>
    <w:pPr>
      <w:tabs>
        <w:tab w:val="num" w:pos="360"/>
      </w:tabs>
      <w:ind w:left="360" w:hanging="360"/>
      <w:contextualSpacing/>
    </w:pPr>
  </w:style>
  <w:style w:type="paragraph" w:styleId="25">
    <w:name w:val="List Bullet 2"/>
    <w:basedOn w:val="a0"/>
    <w:uiPriority w:val="99"/>
    <w:semiHidden/>
    <w:unhideWhenUsed/>
    <w:rsid w:val="00850E20"/>
    <w:pPr>
      <w:tabs>
        <w:tab w:val="num" w:pos="720"/>
      </w:tabs>
      <w:ind w:left="720" w:hanging="360"/>
      <w:contextualSpacing/>
    </w:pPr>
  </w:style>
  <w:style w:type="paragraph" w:styleId="35">
    <w:name w:val="List Bullet 3"/>
    <w:basedOn w:val="a0"/>
    <w:uiPriority w:val="99"/>
    <w:semiHidden/>
    <w:unhideWhenUsed/>
    <w:rsid w:val="00850E20"/>
    <w:pPr>
      <w:tabs>
        <w:tab w:val="num" w:pos="1080"/>
      </w:tabs>
      <w:ind w:left="1080" w:hanging="360"/>
      <w:contextualSpacing/>
    </w:pPr>
  </w:style>
  <w:style w:type="paragraph" w:styleId="a">
    <w:name w:val="List Number"/>
    <w:basedOn w:val="a0"/>
    <w:uiPriority w:val="99"/>
    <w:semiHidden/>
    <w:unhideWhenUsed/>
    <w:rsid w:val="00850E20"/>
    <w:pPr>
      <w:numPr>
        <w:numId w:val="4"/>
      </w:numPr>
      <w:contextualSpacing/>
    </w:pPr>
  </w:style>
  <w:style w:type="paragraph" w:styleId="26">
    <w:name w:val="List Number 2"/>
    <w:basedOn w:val="a0"/>
    <w:uiPriority w:val="99"/>
    <w:semiHidden/>
    <w:unhideWhenUsed/>
    <w:rsid w:val="00850E20"/>
    <w:pPr>
      <w:tabs>
        <w:tab w:val="num" w:pos="360"/>
      </w:tabs>
      <w:ind w:left="360" w:hanging="360"/>
      <w:contextualSpacing/>
    </w:pPr>
  </w:style>
  <w:style w:type="paragraph" w:styleId="36">
    <w:name w:val="List Number 3"/>
    <w:basedOn w:val="a0"/>
    <w:uiPriority w:val="99"/>
    <w:semiHidden/>
    <w:unhideWhenUsed/>
    <w:rsid w:val="00850E20"/>
    <w:pPr>
      <w:tabs>
        <w:tab w:val="num" w:pos="720"/>
      </w:tabs>
      <w:ind w:left="720" w:hanging="360"/>
      <w:contextualSpacing/>
    </w:pPr>
  </w:style>
  <w:style w:type="paragraph" w:styleId="af2">
    <w:name w:val="List Continue"/>
    <w:basedOn w:val="a0"/>
    <w:uiPriority w:val="99"/>
    <w:semiHidden/>
    <w:unhideWhenUsed/>
    <w:rsid w:val="00850E20"/>
    <w:pPr>
      <w:spacing w:after="120"/>
      <w:ind w:left="283"/>
      <w:contextualSpacing/>
    </w:pPr>
  </w:style>
  <w:style w:type="paragraph" w:styleId="27">
    <w:name w:val="List Continue 2"/>
    <w:basedOn w:val="a0"/>
    <w:uiPriority w:val="99"/>
    <w:semiHidden/>
    <w:unhideWhenUsed/>
    <w:rsid w:val="00850E20"/>
    <w:pPr>
      <w:spacing w:after="120"/>
      <w:ind w:left="566"/>
      <w:contextualSpacing/>
    </w:pPr>
  </w:style>
  <w:style w:type="paragraph" w:styleId="37">
    <w:name w:val="List Continue 3"/>
    <w:basedOn w:val="a0"/>
    <w:uiPriority w:val="99"/>
    <w:semiHidden/>
    <w:unhideWhenUsed/>
    <w:rsid w:val="00850E20"/>
    <w:pPr>
      <w:spacing w:after="120"/>
      <w:ind w:left="849"/>
      <w:contextualSpacing/>
    </w:pPr>
  </w:style>
  <w:style w:type="paragraph" w:styleId="af3">
    <w:name w:val="macro"/>
    <w:link w:val="1ff5"/>
    <w:uiPriority w:val="99"/>
    <w:semiHidden/>
    <w:unhideWhenUsed/>
    <w:rsid w:val="00850E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1ff5">
    <w:name w:val="Текст макроса Знак1"/>
    <w:basedOn w:val="a1"/>
    <w:link w:val="af3"/>
    <w:uiPriority w:val="99"/>
    <w:semiHidden/>
    <w:rsid w:val="00850E20"/>
    <w:rPr>
      <w:rFonts w:ascii="Consolas" w:hAnsi="Consolas"/>
      <w:sz w:val="20"/>
      <w:szCs w:val="20"/>
    </w:rPr>
  </w:style>
  <w:style w:type="paragraph" w:styleId="29">
    <w:name w:val="Quote"/>
    <w:basedOn w:val="a0"/>
    <w:next w:val="a0"/>
    <w:link w:val="28"/>
    <w:uiPriority w:val="29"/>
    <w:qFormat/>
    <w:rsid w:val="00850E20"/>
    <w:pPr>
      <w:spacing w:before="200" w:after="160"/>
      <w:ind w:left="864" w:right="864"/>
      <w:jc w:val="center"/>
    </w:pPr>
    <w:rPr>
      <w:i/>
      <w:iCs/>
      <w:color w:val="000000"/>
    </w:rPr>
  </w:style>
  <w:style w:type="character" w:customStyle="1" w:styleId="21b">
    <w:name w:val="Цитата 2 Знак1"/>
    <w:basedOn w:val="a1"/>
    <w:uiPriority w:val="29"/>
    <w:rsid w:val="00850E20"/>
    <w:rPr>
      <w:i/>
      <w:iCs/>
      <w:color w:val="404040" w:themeColor="text1" w:themeTint="BF"/>
    </w:rPr>
  </w:style>
  <w:style w:type="paragraph" w:styleId="af8">
    <w:name w:val="Intense Quote"/>
    <w:basedOn w:val="a0"/>
    <w:next w:val="a0"/>
    <w:link w:val="af7"/>
    <w:uiPriority w:val="30"/>
    <w:qFormat/>
    <w:rsid w:val="00850E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b/>
      <w:bCs/>
      <w:i/>
      <w:iCs/>
      <w:color w:val="4F81BD"/>
    </w:rPr>
  </w:style>
  <w:style w:type="character" w:customStyle="1" w:styleId="1ff6">
    <w:name w:val="Выделенная цитата Знак1"/>
    <w:basedOn w:val="a1"/>
    <w:uiPriority w:val="30"/>
    <w:rsid w:val="00850E20"/>
    <w:rPr>
      <w:i/>
      <w:iCs/>
      <w:color w:val="5B9BD5" w:themeColor="accent1"/>
    </w:rPr>
  </w:style>
  <w:style w:type="character" w:styleId="aff2">
    <w:name w:val="Subtle Emphasis"/>
    <w:basedOn w:val="a1"/>
    <w:uiPriority w:val="19"/>
    <w:qFormat/>
    <w:rsid w:val="00850E20"/>
    <w:rPr>
      <w:i/>
      <w:iCs/>
      <w:color w:val="404040" w:themeColor="text1" w:themeTint="BF"/>
    </w:rPr>
  </w:style>
  <w:style w:type="character" w:styleId="aff3">
    <w:name w:val="Intense Emphasis"/>
    <w:basedOn w:val="a1"/>
    <w:uiPriority w:val="21"/>
    <w:qFormat/>
    <w:rsid w:val="00850E20"/>
    <w:rPr>
      <w:i/>
      <w:iCs/>
      <w:color w:val="5B9BD5" w:themeColor="accent1"/>
    </w:rPr>
  </w:style>
  <w:style w:type="character" w:styleId="aff4">
    <w:name w:val="Subtle Reference"/>
    <w:basedOn w:val="a1"/>
    <w:uiPriority w:val="31"/>
    <w:qFormat/>
    <w:rsid w:val="00850E20"/>
    <w:rPr>
      <w:smallCaps/>
      <w:color w:val="5A5A5A" w:themeColor="text1" w:themeTint="A5"/>
    </w:rPr>
  </w:style>
  <w:style w:type="character" w:styleId="aff5">
    <w:name w:val="Intense Reference"/>
    <w:basedOn w:val="a1"/>
    <w:uiPriority w:val="32"/>
    <w:qFormat/>
    <w:rsid w:val="00850E20"/>
    <w:rPr>
      <w:b/>
      <w:bCs/>
      <w:smallCaps/>
      <w:color w:val="5B9BD5" w:themeColor="accent1"/>
      <w:spacing w:val="5"/>
    </w:rPr>
  </w:style>
  <w:style w:type="table" w:styleId="afa">
    <w:name w:val="Table Grid"/>
    <w:basedOn w:val="a2"/>
    <w:uiPriority w:val="39"/>
    <w:rsid w:val="00850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b">
    <w:name w:val="Light Shading"/>
    <w:basedOn w:val="a2"/>
    <w:uiPriority w:val="60"/>
    <w:semiHidden/>
    <w:unhideWhenUsed/>
    <w:rsid w:val="00850E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2"/>
    <w:uiPriority w:val="60"/>
    <w:semiHidden/>
    <w:unhideWhenUsed/>
    <w:rsid w:val="00850E20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2"/>
    <w:uiPriority w:val="60"/>
    <w:semiHidden/>
    <w:unhideWhenUsed/>
    <w:rsid w:val="00850E20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2"/>
    <w:uiPriority w:val="60"/>
    <w:semiHidden/>
    <w:unhideWhenUsed/>
    <w:rsid w:val="00850E20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2"/>
    <w:uiPriority w:val="60"/>
    <w:semiHidden/>
    <w:unhideWhenUsed/>
    <w:rsid w:val="00850E20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2"/>
    <w:uiPriority w:val="60"/>
    <w:semiHidden/>
    <w:unhideWhenUsed/>
    <w:rsid w:val="00850E20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2"/>
    <w:uiPriority w:val="60"/>
    <w:semiHidden/>
    <w:unhideWhenUsed/>
    <w:rsid w:val="00850E20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c">
    <w:name w:val="Light List"/>
    <w:basedOn w:val="a2"/>
    <w:uiPriority w:val="61"/>
    <w:semiHidden/>
    <w:unhideWhenUsed/>
    <w:rsid w:val="00850E2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2"/>
    <w:uiPriority w:val="61"/>
    <w:semiHidden/>
    <w:unhideWhenUsed/>
    <w:rsid w:val="00850E20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0">
    <w:name w:val="Light List Accent 2"/>
    <w:basedOn w:val="a2"/>
    <w:uiPriority w:val="61"/>
    <w:semiHidden/>
    <w:unhideWhenUsed/>
    <w:rsid w:val="00850E20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2"/>
    <w:uiPriority w:val="61"/>
    <w:semiHidden/>
    <w:unhideWhenUsed/>
    <w:rsid w:val="00850E20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2"/>
    <w:uiPriority w:val="61"/>
    <w:semiHidden/>
    <w:unhideWhenUsed/>
    <w:rsid w:val="00850E20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2"/>
    <w:uiPriority w:val="61"/>
    <w:semiHidden/>
    <w:unhideWhenUsed/>
    <w:rsid w:val="00850E20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0">
    <w:name w:val="Light List Accent 6"/>
    <w:basedOn w:val="a2"/>
    <w:uiPriority w:val="61"/>
    <w:semiHidden/>
    <w:unhideWhenUsed/>
    <w:rsid w:val="00850E20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d">
    <w:name w:val="Light Grid"/>
    <w:basedOn w:val="a2"/>
    <w:uiPriority w:val="62"/>
    <w:semiHidden/>
    <w:unhideWhenUsed/>
    <w:rsid w:val="00850E2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2"/>
    <w:uiPriority w:val="62"/>
    <w:semiHidden/>
    <w:unhideWhenUsed/>
    <w:rsid w:val="00850E20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2">
    <w:name w:val="Light Grid Accent 2"/>
    <w:basedOn w:val="a2"/>
    <w:uiPriority w:val="62"/>
    <w:semiHidden/>
    <w:unhideWhenUsed/>
    <w:rsid w:val="00850E20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2">
    <w:name w:val="Light Grid Accent 3"/>
    <w:basedOn w:val="a2"/>
    <w:uiPriority w:val="62"/>
    <w:semiHidden/>
    <w:unhideWhenUsed/>
    <w:rsid w:val="00850E20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2">
    <w:name w:val="Light Grid Accent 4"/>
    <w:basedOn w:val="a2"/>
    <w:uiPriority w:val="62"/>
    <w:semiHidden/>
    <w:unhideWhenUsed/>
    <w:rsid w:val="00850E20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2">
    <w:name w:val="Light Grid Accent 5"/>
    <w:basedOn w:val="a2"/>
    <w:uiPriority w:val="62"/>
    <w:semiHidden/>
    <w:unhideWhenUsed/>
    <w:rsid w:val="00850E20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2">
    <w:name w:val="Light Grid Accent 6"/>
    <w:basedOn w:val="a2"/>
    <w:uiPriority w:val="62"/>
    <w:semiHidden/>
    <w:unhideWhenUsed/>
    <w:rsid w:val="00850E20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f9">
    <w:name w:val="Medium Shading 1"/>
    <w:basedOn w:val="a2"/>
    <w:uiPriority w:val="63"/>
    <w:semiHidden/>
    <w:unhideWhenUsed/>
    <w:rsid w:val="00850E2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2"/>
    <w:uiPriority w:val="63"/>
    <w:semiHidden/>
    <w:unhideWhenUsed/>
    <w:rsid w:val="00850E20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2"/>
    <w:uiPriority w:val="63"/>
    <w:semiHidden/>
    <w:unhideWhenUsed/>
    <w:rsid w:val="00850E20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2"/>
    <w:uiPriority w:val="63"/>
    <w:semiHidden/>
    <w:unhideWhenUsed/>
    <w:rsid w:val="00850E20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2"/>
    <w:uiPriority w:val="63"/>
    <w:semiHidden/>
    <w:unhideWhenUsed/>
    <w:rsid w:val="00850E20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2"/>
    <w:uiPriority w:val="63"/>
    <w:semiHidden/>
    <w:unhideWhenUsed/>
    <w:rsid w:val="00850E20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2"/>
    <w:uiPriority w:val="63"/>
    <w:semiHidden/>
    <w:unhideWhenUsed/>
    <w:rsid w:val="00850E20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2"/>
    <w:uiPriority w:val="64"/>
    <w:semiHidden/>
    <w:unhideWhenUsed/>
    <w:rsid w:val="00850E2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2"/>
    <w:uiPriority w:val="64"/>
    <w:semiHidden/>
    <w:unhideWhenUsed/>
    <w:rsid w:val="00850E2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2"/>
    <w:uiPriority w:val="64"/>
    <w:semiHidden/>
    <w:unhideWhenUsed/>
    <w:rsid w:val="00850E2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2"/>
    <w:uiPriority w:val="64"/>
    <w:semiHidden/>
    <w:unhideWhenUsed/>
    <w:rsid w:val="00850E2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2"/>
    <w:uiPriority w:val="64"/>
    <w:semiHidden/>
    <w:unhideWhenUsed/>
    <w:rsid w:val="00850E2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2"/>
    <w:uiPriority w:val="64"/>
    <w:semiHidden/>
    <w:unhideWhenUsed/>
    <w:rsid w:val="00850E2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2"/>
    <w:uiPriority w:val="64"/>
    <w:semiHidden/>
    <w:unhideWhenUsed/>
    <w:rsid w:val="00850E2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fa">
    <w:name w:val="Medium List 1"/>
    <w:basedOn w:val="a2"/>
    <w:uiPriority w:val="65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2"/>
    <w:uiPriority w:val="65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0">
    <w:name w:val="Medium List 1 Accent 2"/>
    <w:basedOn w:val="a2"/>
    <w:uiPriority w:val="65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2"/>
    <w:uiPriority w:val="65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2"/>
    <w:uiPriority w:val="65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2"/>
    <w:uiPriority w:val="65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0">
    <w:name w:val="Medium List 1 Accent 6"/>
    <w:basedOn w:val="a2"/>
    <w:uiPriority w:val="65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b">
    <w:name w:val="Medium List 2"/>
    <w:basedOn w:val="a2"/>
    <w:uiPriority w:val="66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2"/>
    <w:uiPriority w:val="66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2"/>
    <w:uiPriority w:val="66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2"/>
    <w:uiPriority w:val="66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2"/>
    <w:uiPriority w:val="66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2"/>
    <w:uiPriority w:val="66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2"/>
    <w:uiPriority w:val="66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b">
    <w:name w:val="Medium Grid 1"/>
    <w:basedOn w:val="a2"/>
    <w:uiPriority w:val="67"/>
    <w:semiHidden/>
    <w:unhideWhenUsed/>
    <w:rsid w:val="00850E2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2"/>
    <w:uiPriority w:val="67"/>
    <w:semiHidden/>
    <w:unhideWhenUsed/>
    <w:rsid w:val="00850E20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2">
    <w:name w:val="Medium Grid 1 Accent 2"/>
    <w:basedOn w:val="a2"/>
    <w:uiPriority w:val="67"/>
    <w:semiHidden/>
    <w:unhideWhenUsed/>
    <w:rsid w:val="00850E20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2">
    <w:name w:val="Medium Grid 1 Accent 3"/>
    <w:basedOn w:val="a2"/>
    <w:uiPriority w:val="67"/>
    <w:semiHidden/>
    <w:unhideWhenUsed/>
    <w:rsid w:val="00850E20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2">
    <w:name w:val="Medium Grid 1 Accent 4"/>
    <w:basedOn w:val="a2"/>
    <w:uiPriority w:val="67"/>
    <w:semiHidden/>
    <w:unhideWhenUsed/>
    <w:rsid w:val="00850E20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2">
    <w:name w:val="Medium Grid 1 Accent 5"/>
    <w:basedOn w:val="a2"/>
    <w:uiPriority w:val="67"/>
    <w:semiHidden/>
    <w:unhideWhenUsed/>
    <w:rsid w:val="00850E20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2">
    <w:name w:val="Medium Grid 1 Accent 6"/>
    <w:basedOn w:val="a2"/>
    <w:uiPriority w:val="67"/>
    <w:semiHidden/>
    <w:unhideWhenUsed/>
    <w:rsid w:val="00850E20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c">
    <w:name w:val="Medium Grid 2"/>
    <w:basedOn w:val="a2"/>
    <w:uiPriority w:val="68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2"/>
    <w:uiPriority w:val="68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2"/>
    <w:uiPriority w:val="68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2"/>
    <w:uiPriority w:val="68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2"/>
    <w:uiPriority w:val="68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2"/>
    <w:uiPriority w:val="68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2"/>
    <w:uiPriority w:val="68"/>
    <w:semiHidden/>
    <w:unhideWhenUsed/>
    <w:rsid w:val="00850E2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2"/>
    <w:uiPriority w:val="69"/>
    <w:semiHidden/>
    <w:unhideWhenUsed/>
    <w:rsid w:val="00850E2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2"/>
    <w:uiPriority w:val="69"/>
    <w:semiHidden/>
    <w:unhideWhenUsed/>
    <w:rsid w:val="00850E2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2"/>
    <w:uiPriority w:val="69"/>
    <w:semiHidden/>
    <w:unhideWhenUsed/>
    <w:rsid w:val="00850E2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2"/>
    <w:uiPriority w:val="69"/>
    <w:semiHidden/>
    <w:unhideWhenUsed/>
    <w:rsid w:val="00850E2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2"/>
    <w:uiPriority w:val="69"/>
    <w:semiHidden/>
    <w:unhideWhenUsed/>
    <w:rsid w:val="00850E2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2"/>
    <w:uiPriority w:val="69"/>
    <w:semiHidden/>
    <w:unhideWhenUsed/>
    <w:rsid w:val="00850E2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2"/>
    <w:uiPriority w:val="69"/>
    <w:semiHidden/>
    <w:unhideWhenUsed/>
    <w:rsid w:val="00850E2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e">
    <w:name w:val="Dark List"/>
    <w:basedOn w:val="a2"/>
    <w:uiPriority w:val="70"/>
    <w:semiHidden/>
    <w:unhideWhenUsed/>
    <w:rsid w:val="00850E20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2"/>
    <w:uiPriority w:val="70"/>
    <w:semiHidden/>
    <w:unhideWhenUsed/>
    <w:rsid w:val="00850E20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3">
    <w:name w:val="Dark List Accent 2"/>
    <w:basedOn w:val="a2"/>
    <w:uiPriority w:val="70"/>
    <w:semiHidden/>
    <w:unhideWhenUsed/>
    <w:rsid w:val="00850E20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3">
    <w:name w:val="Dark List Accent 3"/>
    <w:basedOn w:val="a2"/>
    <w:uiPriority w:val="70"/>
    <w:semiHidden/>
    <w:unhideWhenUsed/>
    <w:rsid w:val="00850E20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3">
    <w:name w:val="Dark List Accent 4"/>
    <w:basedOn w:val="a2"/>
    <w:uiPriority w:val="70"/>
    <w:semiHidden/>
    <w:unhideWhenUsed/>
    <w:rsid w:val="00850E20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3">
    <w:name w:val="Dark List Accent 5"/>
    <w:basedOn w:val="a2"/>
    <w:uiPriority w:val="70"/>
    <w:semiHidden/>
    <w:unhideWhenUsed/>
    <w:rsid w:val="00850E20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3">
    <w:name w:val="Dark List Accent 6"/>
    <w:basedOn w:val="a2"/>
    <w:uiPriority w:val="70"/>
    <w:semiHidden/>
    <w:unhideWhenUsed/>
    <w:rsid w:val="00850E20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">
    <w:name w:val="Colorful Shading"/>
    <w:basedOn w:val="a2"/>
    <w:uiPriority w:val="71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2"/>
    <w:uiPriority w:val="71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2"/>
    <w:uiPriority w:val="71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2"/>
    <w:uiPriority w:val="71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4">
    <w:name w:val="Colorful Shading Accent 4"/>
    <w:basedOn w:val="a2"/>
    <w:uiPriority w:val="71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2"/>
    <w:uiPriority w:val="71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2"/>
    <w:uiPriority w:val="71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2"/>
    <w:uiPriority w:val="72"/>
    <w:semiHidden/>
    <w:unhideWhenUsed/>
    <w:rsid w:val="00850E20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2"/>
    <w:uiPriority w:val="72"/>
    <w:semiHidden/>
    <w:unhideWhenUsed/>
    <w:rsid w:val="00850E20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5">
    <w:name w:val="Colorful List Accent 2"/>
    <w:basedOn w:val="a2"/>
    <w:uiPriority w:val="72"/>
    <w:semiHidden/>
    <w:unhideWhenUsed/>
    <w:rsid w:val="00850E20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5">
    <w:name w:val="Colorful List Accent 3"/>
    <w:basedOn w:val="a2"/>
    <w:uiPriority w:val="72"/>
    <w:semiHidden/>
    <w:unhideWhenUsed/>
    <w:rsid w:val="00850E20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5">
    <w:name w:val="Colorful List Accent 4"/>
    <w:basedOn w:val="a2"/>
    <w:uiPriority w:val="72"/>
    <w:semiHidden/>
    <w:unhideWhenUsed/>
    <w:rsid w:val="00850E20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5">
    <w:name w:val="Colorful List Accent 5"/>
    <w:basedOn w:val="a2"/>
    <w:uiPriority w:val="72"/>
    <w:semiHidden/>
    <w:unhideWhenUsed/>
    <w:rsid w:val="00850E20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5">
    <w:name w:val="Colorful List Accent 6"/>
    <w:basedOn w:val="a2"/>
    <w:uiPriority w:val="72"/>
    <w:semiHidden/>
    <w:unhideWhenUsed/>
    <w:rsid w:val="00850E20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1">
    <w:name w:val="Colorful Grid"/>
    <w:basedOn w:val="a2"/>
    <w:uiPriority w:val="73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2"/>
    <w:uiPriority w:val="73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6">
    <w:name w:val="Colorful Grid Accent 2"/>
    <w:basedOn w:val="a2"/>
    <w:uiPriority w:val="73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6">
    <w:name w:val="Colorful Grid Accent 3"/>
    <w:basedOn w:val="a2"/>
    <w:uiPriority w:val="73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6">
    <w:name w:val="Colorful Grid Accent 4"/>
    <w:basedOn w:val="a2"/>
    <w:uiPriority w:val="73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6">
    <w:name w:val="Colorful Grid Accent 5"/>
    <w:basedOn w:val="a2"/>
    <w:uiPriority w:val="73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6">
    <w:name w:val="Colorful Grid Accent 6"/>
    <w:basedOn w:val="a2"/>
    <w:uiPriority w:val="73"/>
    <w:semiHidden/>
    <w:unhideWhenUsed/>
    <w:rsid w:val="00850E2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styleId="aff6">
    <w:name w:val="Hyperlink"/>
    <w:basedOn w:val="a1"/>
    <w:uiPriority w:val="99"/>
    <w:unhideWhenUsed/>
    <w:rsid w:val="00F8287F"/>
    <w:rPr>
      <w:color w:val="0563C1" w:themeColor="hyperlink"/>
      <w:u w:val="single"/>
    </w:rPr>
  </w:style>
  <w:style w:type="character" w:styleId="aff7">
    <w:name w:val="FollowedHyperlink"/>
    <w:basedOn w:val="a1"/>
    <w:uiPriority w:val="99"/>
    <w:semiHidden/>
    <w:unhideWhenUsed/>
    <w:rsid w:val="001C180A"/>
    <w:rPr>
      <w:color w:val="954F72" w:themeColor="followedHyperlink"/>
      <w:u w:val="single"/>
    </w:rPr>
  </w:style>
  <w:style w:type="paragraph" w:styleId="aff8">
    <w:name w:val="footnote text"/>
    <w:basedOn w:val="a0"/>
    <w:link w:val="aff9"/>
    <w:uiPriority w:val="99"/>
    <w:semiHidden/>
    <w:unhideWhenUsed/>
    <w:rsid w:val="00C46134"/>
    <w:rPr>
      <w:sz w:val="20"/>
      <w:szCs w:val="20"/>
    </w:rPr>
  </w:style>
  <w:style w:type="character" w:customStyle="1" w:styleId="aff9">
    <w:name w:val="Текст сноски Знак"/>
    <w:basedOn w:val="a1"/>
    <w:link w:val="aff8"/>
    <w:uiPriority w:val="99"/>
    <w:semiHidden/>
    <w:rsid w:val="00C46134"/>
    <w:rPr>
      <w:sz w:val="20"/>
      <w:szCs w:val="20"/>
    </w:rPr>
  </w:style>
  <w:style w:type="character" w:styleId="affa">
    <w:name w:val="footnote reference"/>
    <w:basedOn w:val="a1"/>
    <w:uiPriority w:val="99"/>
    <w:semiHidden/>
    <w:unhideWhenUsed/>
    <w:rsid w:val="00C46134"/>
    <w:rPr>
      <w:vertAlign w:val="superscript"/>
    </w:rPr>
  </w:style>
  <w:style w:type="character" w:customStyle="1" w:styleId="fontstyle01">
    <w:name w:val="fontstyle01"/>
    <w:basedOn w:val="a1"/>
    <w:rsid w:val="00C46134"/>
    <w:rPr>
      <w:rFonts w:ascii="SchoolBookSanPin" w:hAnsi="SchoolBookSanPin" w:hint="default"/>
      <w:b w:val="0"/>
      <w:bCs w:val="0"/>
      <w:i w:val="0"/>
      <w:iCs w:val="0"/>
      <w:color w:val="231F20"/>
      <w:sz w:val="20"/>
      <w:szCs w:val="20"/>
    </w:rPr>
  </w:style>
  <w:style w:type="table" w:customStyle="1" w:styleId="2d">
    <w:name w:val="Сетка таблицы2"/>
    <w:basedOn w:val="a2"/>
    <w:next w:val="afa"/>
    <w:uiPriority w:val="39"/>
    <w:rsid w:val="00294E14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5E43E7"/>
    <w:rPr>
      <w:color w:val="605E5C"/>
      <w:shd w:val="clear" w:color="auto" w:fill="E1DFDD"/>
    </w:rPr>
  </w:style>
  <w:style w:type="paragraph" w:customStyle="1" w:styleId="Default">
    <w:name w:val="Default"/>
    <w:rsid w:val="005E43E7"/>
    <w:pPr>
      <w:autoSpaceDE w:val="0"/>
      <w:autoSpaceDN w:val="0"/>
      <w:adjustRightInd w:val="0"/>
      <w:ind w:firstLine="0"/>
      <w:jc w:val="left"/>
    </w:pPr>
    <w:rPr>
      <w:color w:val="000000"/>
      <w:sz w:val="24"/>
      <w:szCs w:val="24"/>
    </w:rPr>
  </w:style>
  <w:style w:type="character" w:customStyle="1" w:styleId="1ff7">
    <w:name w:val="Заголовок Знак1"/>
    <w:basedOn w:val="a1"/>
    <w:uiPriority w:val="10"/>
    <w:rsid w:val="0011374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4271/start/208598/" TargetMode="External"/><Relationship Id="rId21" Type="http://schemas.openxmlformats.org/officeDocument/2006/relationships/hyperlink" Target="https://resh.edu.ru/subject/lesson/6274/start/208907/" TargetMode="External"/><Relationship Id="rId42" Type="http://schemas.openxmlformats.org/officeDocument/2006/relationships/hyperlink" Target="https://resh.edu.ru/subject/lesson/4419/start/149842/" TargetMode="External"/><Relationship Id="rId47" Type="http://schemas.openxmlformats.org/officeDocument/2006/relationships/hyperlink" Target="https://resh.edu.ru/subject/lesson/4421/start/150229/" TargetMode="External"/><Relationship Id="rId63" Type="http://schemas.openxmlformats.org/officeDocument/2006/relationships/hyperlink" Target="https://resh.edu.ru/subject/lesson/3486/start/209124/" TargetMode="External"/><Relationship Id="rId68" Type="http://schemas.openxmlformats.org/officeDocument/2006/relationships/hyperlink" Target="https://resh.edu.ru/subject/lesson/6272/start/149565/" TargetMode="External"/><Relationship Id="rId84" Type="http://schemas.openxmlformats.org/officeDocument/2006/relationships/hyperlink" Target="https://resh.edu.ru/subject/lesson/3537/start/118604/" TargetMode="External"/><Relationship Id="rId89" Type="http://schemas.openxmlformats.org/officeDocument/2006/relationships/hyperlink" Target="https://resh.edu.ru/subject/lesson/5287/start/150351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/subject/lesson/4415/start/209000/" TargetMode="External"/><Relationship Id="rId92" Type="http://schemas.openxmlformats.org/officeDocument/2006/relationships/hyperlink" Target="https://resh.edu.ru/subject/lesson/4588/start/20924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6001/start/208783/" TargetMode="External"/><Relationship Id="rId29" Type="http://schemas.openxmlformats.org/officeDocument/2006/relationships/hyperlink" Target="https://resh.edu.ru/subject/lesson/4309/start/208721/" TargetMode="External"/><Relationship Id="rId11" Type="http://schemas.openxmlformats.org/officeDocument/2006/relationships/hyperlink" Target="https://resh.edu.ru/subject/lesson/4271/start/208598/" TargetMode="External"/><Relationship Id="rId24" Type="http://schemas.openxmlformats.org/officeDocument/2006/relationships/hyperlink" Target="https://resh.edu.ru/subject/lesson/4273/start/208536/" TargetMode="External"/><Relationship Id="rId32" Type="http://schemas.openxmlformats.org/officeDocument/2006/relationships/hyperlink" Target="https://resh.edu.ru/subject/lesson/5013/start/134888/" TargetMode="External"/><Relationship Id="rId37" Type="http://schemas.openxmlformats.org/officeDocument/2006/relationships/hyperlink" Target="https://resh.edu.ru/subject/lesson/5959/start/208690/" TargetMode="External"/><Relationship Id="rId40" Type="http://schemas.openxmlformats.org/officeDocument/2006/relationships/hyperlink" Target="https://resh.edu.ru/subject/lesson/6267/start/105257/" TargetMode="External"/><Relationship Id="rId45" Type="http://schemas.openxmlformats.org/officeDocument/2006/relationships/hyperlink" Target="https://resh.edu.ru/subject/lesson/3486/start/209124/" TargetMode="External"/><Relationship Id="rId53" Type="http://schemas.openxmlformats.org/officeDocument/2006/relationships/hyperlink" Target="https://resh.edu.ru/subject/lesson/4415/start/209000/" TargetMode="External"/><Relationship Id="rId58" Type="http://schemas.openxmlformats.org/officeDocument/2006/relationships/hyperlink" Target="https://resh.edu.ru/subject/lesson/6267/start/105257/" TargetMode="External"/><Relationship Id="rId66" Type="http://schemas.openxmlformats.org/officeDocument/2006/relationships/hyperlink" Target="https://resh.edu.ru/subject/lesson/3476/start/149904/" TargetMode="External"/><Relationship Id="rId74" Type="http://schemas.openxmlformats.org/officeDocument/2006/relationships/hyperlink" Target="https://resh.edu.ru/subject/lesson/6270/start/209031/" TargetMode="External"/><Relationship Id="rId79" Type="http://schemas.openxmlformats.org/officeDocument/2006/relationships/hyperlink" Target="https://resh.edu.ru/subject/lesson/4587/start/114178/" TargetMode="External"/><Relationship Id="rId87" Type="http://schemas.openxmlformats.org/officeDocument/2006/relationships/hyperlink" Target="https://resh.edu.ru/subject/lesson/3568/start/120225/" TargetMode="External"/><Relationship Id="rId102" Type="http://schemas.openxmlformats.org/officeDocument/2006/relationships/hyperlink" Target="https://resh.edu.ru/subject/lesson/3568/start/120225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6266/start/149690/" TargetMode="External"/><Relationship Id="rId82" Type="http://schemas.openxmlformats.org/officeDocument/2006/relationships/hyperlink" Target="https://resh.edu.ru/subject/lesson/3578/start/118768/" TargetMode="External"/><Relationship Id="rId90" Type="http://schemas.openxmlformats.org/officeDocument/2006/relationships/hyperlink" Target="https://resh.edu.ru/subject/lesson/4586/start/209279/" TargetMode="External"/><Relationship Id="rId95" Type="http://schemas.openxmlformats.org/officeDocument/2006/relationships/hyperlink" Target="https://resh.edu.ru/subject/lesson/3559/start/118635/" TargetMode="External"/><Relationship Id="rId19" Type="http://schemas.openxmlformats.org/officeDocument/2006/relationships/hyperlink" Target="https://resh.edu.ru/subject/lesson/5012/start/135015/" TargetMode="External"/><Relationship Id="rId14" Type="http://schemas.openxmlformats.org/officeDocument/2006/relationships/hyperlink" Target="https://resh.edu.ru/subject/lesson/6270/start/209031/" TargetMode="External"/><Relationship Id="rId22" Type="http://schemas.openxmlformats.org/officeDocument/2006/relationships/hyperlink" Target="https://resh.edu.ru/subject/lesson/5959/start/208690/" TargetMode="External"/><Relationship Id="rId27" Type="http://schemas.openxmlformats.org/officeDocument/2006/relationships/hyperlink" Target="https://resh.edu.ru/subject/lesson/5960/start/208659/" TargetMode="External"/><Relationship Id="rId30" Type="http://schemas.openxmlformats.org/officeDocument/2006/relationships/hyperlink" Target="https://resh.edu.ru/subject/lesson/6001/start/208783/" TargetMode="External"/><Relationship Id="rId35" Type="http://schemas.openxmlformats.org/officeDocument/2006/relationships/hyperlink" Target="https://resh.edu.ru/subject/lesson/6274/start/208907/" TargetMode="External"/><Relationship Id="rId43" Type="http://schemas.openxmlformats.org/officeDocument/2006/relationships/hyperlink" Target="https://resh.edu.ru/subject/lesson/6266/start/149690/" TargetMode="External"/><Relationship Id="rId48" Type="http://schemas.openxmlformats.org/officeDocument/2006/relationships/hyperlink" Target="https://resh.edu.ru/subject/lesson/3476/start/149904/" TargetMode="External"/><Relationship Id="rId56" Type="http://schemas.openxmlformats.org/officeDocument/2006/relationships/hyperlink" Target="https://resh.edu.ru/subject/lesson/6270/start/209031/" TargetMode="External"/><Relationship Id="rId64" Type="http://schemas.openxmlformats.org/officeDocument/2006/relationships/hyperlink" Target="https://resh.edu.ru/subject/lesson/4416/start/209062/" TargetMode="External"/><Relationship Id="rId69" Type="http://schemas.openxmlformats.org/officeDocument/2006/relationships/hyperlink" Target="https://resh.edu.ru/subject/lesson/3497/start/209155/" TargetMode="External"/><Relationship Id="rId77" Type="http://schemas.openxmlformats.org/officeDocument/2006/relationships/hyperlink" Target="https://resh.edu.ru/subject/lesson/4588/start/209248/" TargetMode="External"/><Relationship Id="rId100" Type="http://schemas.openxmlformats.org/officeDocument/2006/relationships/hyperlink" Target="https://resh.edu.ru/subject/lesson/4584/start/115657/" TargetMode="External"/><Relationship Id="rId105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hyperlink" Target="https://resh.edu.ru/subject/lesson/3497/start/209155/" TargetMode="External"/><Relationship Id="rId72" Type="http://schemas.openxmlformats.org/officeDocument/2006/relationships/hyperlink" Target="https://resh.edu.ru/subject/lesson/4418/start/209186/" TargetMode="External"/><Relationship Id="rId80" Type="http://schemas.openxmlformats.org/officeDocument/2006/relationships/hyperlink" Target="https://resh.edu.ru/subject/lesson/4589/start/120132/" TargetMode="External"/><Relationship Id="rId85" Type="http://schemas.openxmlformats.org/officeDocument/2006/relationships/hyperlink" Target="https://resh.edu.ru/subject/lesson/4591/start/209217/" TargetMode="External"/><Relationship Id="rId93" Type="http://schemas.openxmlformats.org/officeDocument/2006/relationships/hyperlink" Target="https://resh.edu.ru/subject/lesson/3589/start/115409/" TargetMode="External"/><Relationship Id="rId98" Type="http://schemas.openxmlformats.org/officeDocument/2006/relationships/hyperlink" Target="https://resh.edu.ru/subject/lesson/4585/start/120194/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5960/start/208659/" TargetMode="External"/><Relationship Id="rId17" Type="http://schemas.openxmlformats.org/officeDocument/2006/relationships/hyperlink" Target="https://resh.edu.ru/subject/lesson/5013/start/134888/" TargetMode="External"/><Relationship Id="rId25" Type="http://schemas.openxmlformats.org/officeDocument/2006/relationships/hyperlink" Target="https://resh.edu.ru/subject/lesson/5959/start/208690/" TargetMode="External"/><Relationship Id="rId33" Type="http://schemas.openxmlformats.org/officeDocument/2006/relationships/hyperlink" Target="https://resh.edu.ru/subject/lesson/5014/start/208629/" TargetMode="External"/><Relationship Id="rId38" Type="http://schemas.openxmlformats.org/officeDocument/2006/relationships/hyperlink" Target="https://resh.edu.ru/subject/lesson/6273/start/208876/" TargetMode="External"/><Relationship Id="rId46" Type="http://schemas.openxmlformats.org/officeDocument/2006/relationships/hyperlink" Target="https://resh.edu.ru/subject/lesson/4416/start/209062/" TargetMode="External"/><Relationship Id="rId59" Type="http://schemas.openxmlformats.org/officeDocument/2006/relationships/hyperlink" Target="https://resh.edu.ru/subject/lesson/3599/start/270854/" TargetMode="External"/><Relationship Id="rId67" Type="http://schemas.openxmlformats.org/officeDocument/2006/relationships/hyperlink" Target="https://resh.edu.ru/subject/lesson/6269/start/149534/" TargetMode="External"/><Relationship Id="rId103" Type="http://schemas.openxmlformats.org/officeDocument/2006/relationships/hyperlink" Target="https://resh.edu.ru/subject/lesson/3537/start/118604/" TargetMode="External"/><Relationship Id="rId20" Type="http://schemas.openxmlformats.org/officeDocument/2006/relationships/hyperlink" Target="https://resh.edu.ru/subject/lesson/6273/start/208876/" TargetMode="External"/><Relationship Id="rId41" Type="http://schemas.openxmlformats.org/officeDocument/2006/relationships/hyperlink" Target="https://resh.edu.ru/subject/lesson/3599/start/270854/" TargetMode="External"/><Relationship Id="rId54" Type="http://schemas.openxmlformats.org/officeDocument/2006/relationships/hyperlink" Target="https://resh.edu.ru/subject/lesson/4418/start/209186/" TargetMode="External"/><Relationship Id="rId62" Type="http://schemas.openxmlformats.org/officeDocument/2006/relationships/hyperlink" Target="https://resh.edu.ru/subject/lesson/4417/start/209093/" TargetMode="External"/><Relationship Id="rId70" Type="http://schemas.openxmlformats.org/officeDocument/2006/relationships/hyperlink" Target="https://resh.edu.ru/subject/lesson/3517/start/150080/" TargetMode="External"/><Relationship Id="rId75" Type="http://schemas.openxmlformats.org/officeDocument/2006/relationships/hyperlink" Target="https://resh.edu.ru/subject/lesson/4584/conspect/115656/" TargetMode="External"/><Relationship Id="rId83" Type="http://schemas.openxmlformats.org/officeDocument/2006/relationships/hyperlink" Target="https://resh.edu.ru/subject/lesson/3559/start/118635/" TargetMode="External"/><Relationship Id="rId88" Type="http://schemas.openxmlformats.org/officeDocument/2006/relationships/hyperlink" Target="https://resh.edu.ru/subject/lesson/3528/start/118737/" TargetMode="External"/><Relationship Id="rId91" Type="http://schemas.openxmlformats.org/officeDocument/2006/relationships/hyperlink" Target="https://resh.edu.ru/subject/lesson/3578/start/118768/" TargetMode="External"/><Relationship Id="rId96" Type="http://schemas.openxmlformats.org/officeDocument/2006/relationships/hyperlink" Target="https://resh.edu.ru/subject/lesson/5288/start/12016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esh.edu.ru/subject/lesson/6474/start/134826/" TargetMode="External"/><Relationship Id="rId23" Type="http://schemas.openxmlformats.org/officeDocument/2006/relationships/hyperlink" Target="https://resh.edu.ru/subject/lesson/5955/start/208752/" TargetMode="External"/><Relationship Id="rId28" Type="http://schemas.openxmlformats.org/officeDocument/2006/relationships/hyperlink" Target="https://resh.edu.ru/subject/lesson/6270/start/209031/" TargetMode="External"/><Relationship Id="rId36" Type="http://schemas.openxmlformats.org/officeDocument/2006/relationships/hyperlink" Target="https://resh.edu.ru/subject/lesson/5955/start/208752/" TargetMode="External"/><Relationship Id="rId49" Type="http://schemas.openxmlformats.org/officeDocument/2006/relationships/hyperlink" Target="https://resh.edu.ru/subject/lesson/6269/start/149534/" TargetMode="External"/><Relationship Id="rId57" Type="http://schemas.openxmlformats.org/officeDocument/2006/relationships/hyperlink" Target="https://resh.edu.ru/subject/lesson/6267/start/105254/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resh.edu.ru/subject/lesson/5959/start/208690/" TargetMode="External"/><Relationship Id="rId31" Type="http://schemas.openxmlformats.org/officeDocument/2006/relationships/hyperlink" Target="https://resh.edu.ru/subject/lesson/6474/start/134826/" TargetMode="External"/><Relationship Id="rId44" Type="http://schemas.openxmlformats.org/officeDocument/2006/relationships/hyperlink" Target="https://resh.edu.ru/subject/lesson/4417/start/209093/" TargetMode="External"/><Relationship Id="rId52" Type="http://schemas.openxmlformats.org/officeDocument/2006/relationships/hyperlink" Target="https://resh.edu.ru/subject/lesson/3517/start/150080/" TargetMode="External"/><Relationship Id="rId60" Type="http://schemas.openxmlformats.org/officeDocument/2006/relationships/hyperlink" Target="https://resh.edu.ru/subject/lesson/4419/start/149842/" TargetMode="External"/><Relationship Id="rId65" Type="http://schemas.openxmlformats.org/officeDocument/2006/relationships/hyperlink" Target="https://resh.edu.ru/subject/lesson/4421/start/150229/" TargetMode="External"/><Relationship Id="rId73" Type="http://schemas.openxmlformats.org/officeDocument/2006/relationships/hyperlink" Target="https://resh.edu.ru/subject/lesson/3507/start/150198/" TargetMode="External"/><Relationship Id="rId78" Type="http://schemas.openxmlformats.org/officeDocument/2006/relationships/hyperlink" Target="https://resh.edu.ru/subject/lesson/3548/start/209310/" TargetMode="External"/><Relationship Id="rId81" Type="http://schemas.openxmlformats.org/officeDocument/2006/relationships/hyperlink" Target="https://resh.edu.ru/subject/lesson/5287/start/150351/" TargetMode="External"/><Relationship Id="rId86" Type="http://schemas.openxmlformats.org/officeDocument/2006/relationships/hyperlink" Target="https://resh.edu.ru/subject/lesson/4586/start/209279/" TargetMode="External"/><Relationship Id="rId94" Type="http://schemas.openxmlformats.org/officeDocument/2006/relationships/hyperlink" Target="https://resh.edu.ru/subject/lesson/4587/start/114178/" TargetMode="External"/><Relationship Id="rId99" Type="http://schemas.openxmlformats.org/officeDocument/2006/relationships/hyperlink" Target="https://resh.edu.ru/subject/lesson/4589/start/120132/" TargetMode="External"/><Relationship Id="rId101" Type="http://schemas.openxmlformats.org/officeDocument/2006/relationships/hyperlink" Target="https://resh.edu.ru/subject/lesson/4591/start/20921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273/start/208536/" TargetMode="External"/><Relationship Id="rId13" Type="http://schemas.openxmlformats.org/officeDocument/2006/relationships/hyperlink" Target="https://resh.edu.ru/subject/lesson/4309/start/208721/" TargetMode="External"/><Relationship Id="rId18" Type="http://schemas.openxmlformats.org/officeDocument/2006/relationships/hyperlink" Target="https://resh.edu.ru/subject/lesson/5014/start/208629/" TargetMode="External"/><Relationship Id="rId39" Type="http://schemas.openxmlformats.org/officeDocument/2006/relationships/hyperlink" Target="https://resh.edu.ru/subject/lesson/6267/start/105254/" TargetMode="External"/><Relationship Id="rId34" Type="http://schemas.openxmlformats.org/officeDocument/2006/relationships/hyperlink" Target="https://resh.edu.ru/subject/lesson/5012/start/135015/" TargetMode="External"/><Relationship Id="rId50" Type="http://schemas.openxmlformats.org/officeDocument/2006/relationships/hyperlink" Target="https://resh.edu.ru/subject/lesson/6272/start/149565/" TargetMode="External"/><Relationship Id="rId55" Type="http://schemas.openxmlformats.org/officeDocument/2006/relationships/hyperlink" Target="https://resh.edu.ru/subject/lesson/3507/start/150198/" TargetMode="External"/><Relationship Id="rId76" Type="http://schemas.openxmlformats.org/officeDocument/2006/relationships/hyperlink" Target="https://resh.edu.ru/subject/lesson/3528/start/118737/" TargetMode="External"/><Relationship Id="rId97" Type="http://schemas.openxmlformats.org/officeDocument/2006/relationships/hyperlink" Target="https://resh.edu.ru/subject/lesson/3548/start/209310/" TargetMode="External"/><Relationship Id="rId104" Type="http://schemas.openxmlformats.org/officeDocument/2006/relationships/hyperlink" Target="https://resh.edu.ru/subject/lesson/4544/start/20934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FDDE4-06F2-4ECF-8E8A-5F5DAE943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40</Pages>
  <Words>9910</Words>
  <Characters>56490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</cp:lastModifiedBy>
  <cp:revision>9</cp:revision>
  <dcterms:created xsi:type="dcterms:W3CDTF">2023-09-09T16:56:00Z</dcterms:created>
  <dcterms:modified xsi:type="dcterms:W3CDTF">2024-09-19T19:19:00Z</dcterms:modified>
</cp:coreProperties>
</file>